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527484" name="1abe56e0-d290-11ef-ae6e-332591d3e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44631" name="1abe56e0-d290-11ef-ae6e-332591d3e5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898289" name="1f06d600-d290-11ef-bfe8-03b9da1b0a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691223" name="1f06d600-d290-11ef-bfe8-03b9da1b0a1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373558" name="4af13f70-d291-11ef-a470-09d4a512c6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08372" name="4af13f70-d291-11ef-a470-09d4a512c61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033155" name="50877440-d291-11ef-ae34-057f829427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453251" name="50877440-d291-11ef-ae34-057f8294273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6611473" name="66829720-d291-11ef-a793-91d3ea5ee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201448" name="66829720-d291-11ef-a793-91d3ea5ee30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312849" name="6b8d54d0-d291-11ef-b084-19a6ccd80e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049132" name="6b8d54d0-d291-11ef-b084-19a6ccd80e7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197305" name="7e32e410-d291-11ef-acca-fd51c79c8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79925" name="7e32e410-d291-11ef-acca-fd51c79c8ed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92916" name="856f00b0-d291-11ef-a6e0-f71f703088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704684" name="856f00b0-d291-11ef-a6e0-f71f703088c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114279" name="a76c2cb0-d291-11ef-973e-a13a595c6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886035" name="a76c2cb0-d291-11ef-973e-a13a595c636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618153" name="af15d830-d291-11ef-b4a8-4bf78b13f8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717671" name="af15d830-d291-11ef-b4a8-4bf78b13f8c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552659" name="ce56a350-d291-11ef-8235-f72a38a39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822525" name="ce56a350-d291-11ef-8235-f72a38a39e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674064" name="d445f4a0-d291-11ef-b2df-df9ff9d24b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042462" name="d445f4a0-d291-11ef-b2df-df9ff9d24b6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813063" name="ef922d00-d291-11ef-ac8b-8342ed35eb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787446" name="ef922d00-d291-11ef-ac8b-8342ed35eb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820112" name="f57a7970-d291-11ef-a209-49679c81f7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556208" name="f57a7970-d291-11ef-a209-49679c81f77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577935" name="460e26a0-d294-11ef-a147-09f381314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164470" name="460e26a0-d294-11ef-a147-09f381314df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366201" name="4bda5f90-d294-11ef-b704-2df5baf3a8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947700" name="4bda5f90-d294-11ef-b704-2df5baf3a80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931533" name="5c7db630-d294-11ef-8f11-693ea8e1d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457909" name="5c7db630-d294-11ef-8f11-693ea8e1d0e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027138" name="61b8d2b0-d294-11ef-ac7c-43b9810703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002155" name="61b8d2b0-d294-11ef-ac7c-43b9810703c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218153" name="6e87c8c0-d294-11ef-8d7b-c138721d7c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187570" name="6e87c8c0-d294-11ef-8d7b-c138721d7c5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621456" name="74a296e0-d294-11ef-8264-e3f759f103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289573" name="74a296e0-d294-11ef-8264-e3f759f1037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 / Wand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392741" name="84aa49c0-d294-11ef-ae08-efc982d32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792608" name="84aa49c0-d294-11ef-ae08-efc982d32d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501208" name="bac721e0-d294-11ef-83f1-639a8936db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90451" name="bac721e0-d294-11ef-83f1-639a8936db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Reduit/ Schlafzimmer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0818894" name="6cdeb730-d295-11ef-a359-cd716a779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040622" name="6cdeb730-d295-11ef-a359-cd716a779bd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817243" name="754d6060-d295-11ef-a2a5-05e186148d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161989" name="754d6060-d295-11ef-a2a5-05e186148de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928782" name="8f0b3090-d295-11ef-9f36-0da3e7ffd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918833" name="8f0b3090-d295-11ef-9f36-0da3e7ffdde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20560" name="99e3d4e0-d295-11ef-bc24-039ffcba4f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791263" name="99e3d4e0-d295-11ef-bc24-039ffcba4f4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2. OG Haus 2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542495" name="2d218c50-d298-11ef-9a85-8906b86f8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81041" name="2d218c50-d298-11ef-9a85-8906b86f84f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086880" name="34772460-d298-11ef-ba22-9590e5d99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864764" name="34772460-d298-11ef-ba22-9590e5d99f5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1+2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271770" name="64bd1530-d298-11ef-8b2c-83c03fc97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737613" name="64bd1530-d298-11ef-8b2c-83c03fc9771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018635" name="6b2d0830-d298-11ef-809e-45584202f5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19391" name="6b2d0830-d298-11ef-809e-45584202f5f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850030" name="8eaa92a0-d298-11ef-a3b5-5f7067f06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145291" name="8eaa92a0-d298-11ef-a3b5-5f7067f063a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130344" name="96e7cb90-d298-11ef-9b83-e9dee52717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738386" name="96e7cb90-d298-11ef-9b83-e9dee527176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04748" name="b12cf430-d298-11ef-aa36-8131d2cea9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636800" name="b12cf430-d298-11ef-aa36-8131d2cea9f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825865" name="b9f8ffa0-d298-11ef-bf54-53813db436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735582" name="b9f8ffa0-d298-11ef-bf54-53813db436e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41566" name="523aa260-d419-11ef-92ca-773f008dfb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248664" name="523aa260-d419-11ef-92ca-773f008dfb2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4161468" name="5a461cf0-d419-11ef-91ab-61ab3f2af1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369957" name="5a461cf0-d419-11ef-91ab-61ab3f2af1a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751416" name="77e91690-d419-11ef-ae19-1354c8e28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161155" name="77e91690-d419-11ef-ae19-1354c8e28d9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823534" name="7df19530-d419-11ef-b138-23c13e27e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533503" name="7df19530-d419-11ef-b138-23c13e27e91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106630" name="9033f5d0-d419-11ef-8172-298d79b92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896445" name="9033f5d0-d419-11ef-8172-298d79b921a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553835" name="988b9490-d419-11ef-be14-a79638f1ef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688047" name="988b9490-d419-11ef-be14-a79638f1ef5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113413" name="1d121fe0-d41a-11ef-84dd-0bfacd7958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092919" name="1d121fe0-d41a-11ef-84dd-0bfacd7958a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9857" name="2abbbe80-d41a-11ef-93ee-6581eb6f8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283489" name="2abbbe80-d41a-11ef-93ee-6581eb6f8d7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778415" name="44da9a70-d41a-11ef-8018-5d13feae1f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13223" name="44da9a70-d41a-11ef-8018-5d13feae1fe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949314" name="4c3b5610-d41a-11ef-86bb-63b50e280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270146" name="4c3b5610-d41a-11ef-86bb-63b50e28016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817070" name="598a2a80-d41a-11ef-8399-8dcc6fad65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02857" name="598a2a80-d41a-11ef-8399-8dcc6fad65e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16711" name="5daf6a30-d41a-11ef-9733-8b7a1b43c5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08508" name="5daf6a30-d41a-11ef-9733-8b7a1b43c5b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082577" name="a853d800-d41a-11ef-a499-0d124380f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694608" name="a853d800-d41a-11ef-a499-0d124380f73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248017" name="b1942910-d41a-11ef-b81b-e5756b88f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242445" name="b1942910-d41a-11ef-b81b-e5756b88f69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72828" name="6b488790-ee04-11ef-ac86-d12f4113a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640846" name="6b488790-ee04-11ef-ac86-d12f4113a5d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985963" name="72538210-ee04-11ef-90b8-23b4c5c4ec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535043" name="72538210-ee04-11ef-90b8-23b4c5c4ecc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588665" name="a4b68680-ee04-11ef-92bb-6fd6a7f4a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891707" name="a4b68680-ee04-11ef-92bb-6fd6a7f4a45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033900" name="a95059f0-ee04-11ef-be7f-eb72f651d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301014" name="a95059f0-ee04-11ef-be7f-eb72f651db3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6971149" name="3cf457d0-ee08-11ef-9899-4f6b6b445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266373" name="3cf457d0-ee08-11ef-9899-4f6b6b4458f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170489" name="417a2e10-ee08-11ef-99f4-dd994e2387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778465" name="417a2e10-ee08-11ef-99f4-dd994e23870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572774" name="603aa5a0-ee08-11ef-b3af-f11ecd298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097525" name="603aa5a0-ee08-11ef-b3af-f11ecd2988b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728487" name="8007d240-ee08-11ef-9c38-419e3f28c4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593535" name="8007d240-ee08-11ef-9c38-419e3f28c440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557456" name="c4bad340-ee05-11ef-90ce-49fca9c00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373978" name="c4bad340-ee05-11ef-90ce-49fca9c00117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0091422" name="ca677640-ee05-11ef-aba5-cb41807186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069566" name="ca677640-ee05-11ef-aba5-cb418071865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958855" name="e2bb0810-ee05-11ef-966e-3bb4c72c2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526548" name="e2bb0810-ee05-11ef-966e-3bb4c72c2ea6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572825" name="e7a6a500-ee05-11ef-88d4-b1f4865b88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896579" name="e7a6a500-ee05-11ef-88d4-b1f4865b8800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Oberdorfstrasse 10, 9102 Herisau</w:t>
          </w:r>
        </w:p>
        <w:p>
          <w:pPr>
            <w:spacing w:before="0" w:after="0"/>
          </w:pPr>
          <w:r>
            <w:t>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