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Teppichkleber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18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50 m²</w:t>
            </w:r>
          </w:p>
          <w:p>
            <w:pPr>
              <w:spacing w:before="0" w:after="0" w:line="240" w:lineRule="auto"/>
            </w:pPr>
            <w:r>
              <w:t>Aussagesicherheit: 81,608 %</w:t>
            </w:r>
          </w:p>
          <w:p>
            <w:pPr>
              <w:spacing w:before="0" w:after="0" w:line="240" w:lineRule="auto"/>
            </w:pPr>
            <w:r>
              <w:t>Risikomenge: 7.36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Abdichtungsbahn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35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Brandschutzklappen</w:t>
            </w:r>
          </w:p>
          <w:p>
            <w:pPr>
              <w:spacing w:before="0" w:after="0" w:line="240" w:lineRule="auto"/>
            </w:pPr>
            <w:r>
              <w:t>Lüftungsagregat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4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50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40.00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33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Konstanzerstrasse 37, 8280 Kreuzlingen</w:t>
          </w:r>
        </w:p>
        <w:p>
          <w:pPr>
            <w:spacing w:before="0" w:after="0"/>
          </w:pPr>
          <w:r>
            <w:t>65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