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DG/ OG /EG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404010" name="cb652580-b7b2-11ef-8889-31a5cdca6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609479" name="cb652580-b7b2-11ef-8889-31a5cdca6b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650155" name="d8ab9580-b7b2-11ef-b352-6f43e6ad1a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068109" name="d8ab9580-b7b2-11ef-b352-6f43e6ad1a8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405014" name="0b329cb0-b7b3-11ef-9be7-1b78b8bc4c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100524" name="0b329cb0-b7b3-11ef-9be7-1b78b8bc4c9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329794" name="116adde0-b7b3-11ef-9d83-e1f48ef4d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06449" name="116adde0-b7b3-11ef-9d83-e1f48ef4de1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390231" name="2be76a30-b7b3-11ef-b8ed-c1cf4b5393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667623" name="2be76a30-b7b3-11ef-b8ed-c1cf4b5393b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733438" name="36df2f40-b7b3-11ef-8285-5517a24a3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147325" name="36df2f40-b7b3-11ef-8285-5517a24a34c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348545" name="8b368610-b7b3-11ef-b0bc-c59927114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161635" name="8b368610-b7b3-11ef-b0bc-c59927114a9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238651" name="92b020e0-b7b3-11ef-942c-4f914fdd53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367683" name="92b020e0-b7b3-11ef-942c-4f914fdd532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942400" name="a681fb20-b7b3-11ef-a607-fdf156a33e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439346" name="a681fb20-b7b3-11ef-a607-fdf156a33e2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970667" name="b1ef6560-b7b3-11ef-a1ef-dfecc1620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568343" name="b1ef6560-b7b3-11ef-a1ef-dfecc1620a7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682465" name="c0b82fa0-b7b3-11ef-bdc2-0339d2e745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079540" name="c0b82fa0-b7b3-11ef-bdc2-0339d2e745c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504574" name="c77b4bb0-b7b3-11ef-bab6-63e4426cfb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287375" name="c77b4bb0-b7b3-11ef-bab6-63e4426cfba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969354" name="3968cae0-b7b4-11ef-a40d-9517f59808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390306" name="3968cae0-b7b4-11ef-a40d-9517f598085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089565" name="3fdc1940-b7b4-11ef-b9b3-49d90e2fd2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701721" name="3fdc1940-b7b4-11ef-b9b3-49d90e2fd2d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842634" name="f61ba600-b7b7-11ef-8e56-71009d9b7b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685944" name="f61ba600-b7b7-11ef-8e56-71009d9b7bd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209423" name="fbfaf1c0-b7b7-11ef-8ab3-c9dfc8aaa7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327353" name="fbfaf1c0-b7b7-11ef-8ab3-c9dfc8aaa76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605515" name="1347e900-b7b8-11ef-aeda-6fb284e275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343805" name="1347e900-b7b8-11ef-aeda-6fb284e2759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237055" name="192538f0-b7b8-11ef-8862-2ddca36e1b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175965" name="192538f0-b7b8-11ef-8862-2ddca36e1b1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399140" name="25afabf0-b7b8-11ef-a158-a7b4054629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943088" name="25afabf0-b7b8-11ef-a158-a7b40546290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888853" name="2eff6650-b7b8-11ef-92b2-d13440f7d6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762334" name="2eff6650-b7b8-11ef-92b2-d13440f7d66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DG/OG/EG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624779" name="5d6ec260-b7b8-11ef-be49-11f5015fc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317008" name="5d6ec260-b7b8-11ef-be49-11f5015fc29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452352" name="639f1450-b7b8-11ef-807c-0560dd2a8d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498069" name="639f1450-b7b8-11ef-807c-0560dd2a8d2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DG/OG/EG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968232" name="80aaaff0-b7b8-11ef-8c75-6345576b82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199304" name="80aaaff0-b7b8-11ef-8c75-6345576b82c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13845" name="8cb5b9c0-b7b8-11ef-8b30-45a89b1fd7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897240" name="8cb5b9c0-b7b8-11ef-8b30-45a89b1fd73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108292" name="c8b42790-b7b8-11ef-a4fb-a16bbf197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086646" name="c8b42790-b7b8-11ef-a4fb-a16bbf197ca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167761" name="d35f7a50-b7b8-11ef-88f3-89a1c894a8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773392" name="d35f7a50-b7b8-11ef-88f3-89a1c894a87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Abdichtungsbahn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8323808" name="c7322600-b7b9-11ef-b8c3-2325cc611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544535" name="c7322600-b7b9-11ef-b8c3-2325cc61157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064570" name="cf10c430-b7b9-11ef-a30c-830e937770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747640" name="cf10c430-b7b9-11ef-a30c-830e937770e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729698" name="a24a40b0-b7ba-11ef-9e3b-ed3ffd9b9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500688" name="a24a40b0-b7ba-11ef-9e3b-ed3ffd9b972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377252" name="a847e9e0-b7ba-11ef-9f5c-913729813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300724" name="a847e9e0-b7ba-11ef-9f5c-9137298136d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938283" name="80e14190-b7be-11ef-ab5c-8fc6c1332f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294491" name="80e14190-b7be-11ef-ab5c-8fc6c1332f1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870288" name="895bd1a0-b7be-11ef-a889-8bc6b4fc0a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369740" name="895bd1a0-b7be-11ef-a889-8bc6b4fc0a6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080196" name="e78161a0-b7be-11ef-b5c0-27bc2193c9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045580" name="e78161a0-b7be-11ef-b5c0-27bc2193c9c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3730671" name="f610f370-b7be-11ef-870e-9df81766e6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410563" name="f610f370-b7be-11ef-870e-9df81766e63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 / Restaurant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263990" name="7fc0cb80-b7c0-11ef-af4f-f7ab51fd4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167615" name="7fc0cb80-b7c0-11ef-af4f-f7ab51fd4ce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674628" name="866933a0-b7c0-11ef-ba0c-0900f8bf6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051672" name="866933a0-b7c0-11ef-ba0c-0900f8bf6b5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 / Restaurant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005432" name="9821f1e0-b7c0-11ef-8dfc-89f7b0a2a4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802913" name="9821f1e0-b7c0-11ef-8dfc-89f7b0a2a4d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321255" name="acada640-b7c0-11ef-ac58-4f22e11432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966744" name="acada640-b7c0-11ef-ac58-4f22e11432a0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 / Restaurant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315011" name="bd6d1060-b7c0-11ef-8b9f-d758dfb4b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466583" name="bd6d1060-b7c0-11ef-8b9f-d758dfb4b1a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909413" name="cac385f0-b7c0-11ef-9924-5584baf12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777438" name="cac385f0-b7c0-11ef-9924-5584baf1236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849922" name="09f11e30-b7c2-11ef-99a2-2773ebc67c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841614" name="09f11e30-b7c2-11ef-99a2-2773ebc67c7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446085" name="15d89a70-b7c2-11ef-88b5-f3409419bd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501545" name="15d89a70-b7c2-11ef-88b5-f3409419bd8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022821" name="6c2bc140-b7c2-11ef-ae0c-479bb904a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673504" name="6c2bc140-b7c2-11ef-ae0c-479bb904ac0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379558" name="72a180a0-b7c2-11ef-8f27-59de6dafed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192600" name="72a180a0-b7c2-11ef-8f27-59de6dafedc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664533" name="8530efd0-b7c2-11ef-b1b3-cfbbca7567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572320" name="8530efd0-b7c2-11ef-b1b3-cfbbca7567e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506692" name="8f55fb90-b7c2-11ef-b63e-f16ae46812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676932" name="8f55fb90-b7c2-11ef-b63e-f16ae468126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214402" name="22fac420-b7c3-11ef-844b-4bf013dab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100098" name="22fac420-b7c3-11ef-844b-4bf013dab28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838041" name="2918eda0-b7c3-11ef-91d6-6dfb97f3d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589050" name="2918eda0-b7c3-11ef-91d6-6dfb97f3d0a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Séparée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48823" name="bce38db0-b7c3-11ef-8db3-8311d7df4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464042" name="bce38db0-b7c3-11ef-8db3-8311d7df489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5106784" name="c8717840-b7c3-11ef-bd26-f5efb4428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403220" name="c8717840-b7c3-11ef-bd26-f5efb4428a25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Séparée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767567" name="f8559a00-b7c3-11ef-8697-b199065b2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867663" name="f8559a00-b7c3-11ef-8697-b199065b237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284980" name="00312af0-b7c4-11ef-93a0-010f18fc01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28818" name="00312af0-b7c4-11ef-93a0-010f18fc01c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</w:t>
            </w:r>
          </w:p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281377" name="16d8ec10-b7c5-11ef-9177-3fa26d713a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063244" name="16d8ec10-b7c5-11ef-9177-3fa26d713a36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963799" name="1e82e5b0-b7c5-11ef-94a4-ab39e4b23a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463258" name="1e82e5b0-b7c5-11ef-94a4-ab39e4b23ac9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705687" name="3e913a00-b7c5-11ef-9a1c-633773594f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266819" name="3e913a00-b7c5-11ef-9a1c-633773594f9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779087" name="4973a250-b7c5-11ef-9736-7db8a49d50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78570" name="4973a250-b7c5-11ef-9736-7db8a49d5056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957309" name="7b3c9ec0-b7c7-11ef-9ed3-6de120acc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115950" name="7b3c9ec0-b7c7-11ef-9ed3-6de120acc8db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682027" name="829d8170-b7c7-11ef-b237-3d227a0756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387958" name="829d8170-b7c7-11ef-b237-3d227a07566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Garage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79444" name="09181f20-b7c9-11ef-89a0-694ae75f71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683972" name="09181f20-b7c9-11ef-89a0-694ae75f71c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500836" name="1c531090-b7c9-11ef-ae4a-7d5395fa9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239106" name="1c531090-b7c9-11ef-ae4a-7d5395fa986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722918" name="4cf0ac60-b7cb-11ef-8a97-791a8f7fae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611139" name="4cf0ac60-b7cb-11ef-8a97-791a8f7faefb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398366" name="52953910-b7cb-11ef-8a87-7793bb27e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763997" name="52953910-b7cb-11ef-8a87-7793bb27ea25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636116" name="6f78da50-b7cb-11ef-8f24-3923cfc8c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65056" name="6f78da50-b7cb-11ef-8f24-3923cfc8cad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784014" name="78b42250-b7cb-11ef-ab39-233b53474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420312" name="78b42250-b7cb-11ef-ab39-233b534743a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51658" name="8901dee0-b7cb-11ef-a82f-9d88a3443e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614409" name="8901dee0-b7cb-11ef-a82f-9d88a3443e20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7167157" name="92d177a0-b7cb-11ef-9110-e364e6bb07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402530" name="92d177a0-b7cb-11ef-9110-e364e6bb0787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Konstanzerstrasse 37, 8280 Kreuzlingen</w:t>
          </w:r>
        </w:p>
        <w:p>
          <w:pPr>
            <w:spacing w:before="0" w:after="0"/>
          </w:pPr>
          <w:r>
            <w:t>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footer.xml" Type="http://schemas.openxmlformats.org/officeDocument/2006/relationships/footer" Id="rId7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