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30 m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24.00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Rohrummantellung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Oberstrasse 282, 9014 St. Gallen</w:t>
          </w:r>
        </w:p>
        <w:p>
          <w:pPr>
            <w:spacing w:before="0" w:after="0"/>
          </w:pPr>
          <w:r>
            <w:t>907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