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Oberstrasse 282, 9014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368697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266922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