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4166751" name="019e1bff-1b6d-7ffd-b98c-a6d336ab2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575848" name="019e1bff-1b6d-7ffd-b98c-a6d336ab2d5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405054" name="019e1bff-31fa-76b0-8b6a-c7cc020ebf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237661" name="019e1bff-31fa-76b0-8b6a-c7cc020ebfb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201034" name="019e1bf6-51bc-7eab-8b03-06dfe735e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810628" name="019e1bf6-51bc-7eab-8b03-06dfe735e2e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521445" name="019e1c00-5951-7b04-ba59-68ab01d174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550276" name="019e1c00-5951-7b04-ba59-68ab01d174c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928833" name="019e1c00-dadb-7b56-a254-941bbbb58b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525546" name="019e1c00-dadb-7b56-a254-941bbbb58b8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073275" name="019e1c00-e978-7c57-9730-2bfebaf8bb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652087" name="019e1c00-e978-7c57-9730-2bfebaf8bba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985096" name="019e1c01-f0fc-7d2b-ae2b-023f291923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892700" name="019e1c01-f0fc-7d2b-ae2b-023f291923b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095282" name="019e1c02-0241-7182-a10a-dcce771e0e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859657" name="019e1c02-0241-7182-a10a-dcce771e0e9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361590" name="019e1c02-a44b-7e79-bf9c-c46cd08aa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996173" name="019e1c02-a44b-7e79-bf9c-c46cd08aa6a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8227313" name="019e1c02-b49a-72e5-94c5-01b566a1e2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74621" name="019e1c02-b49a-72e5-94c5-01b566a1e23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9982400" name="019e1c03-4c0f-7472-a6bc-7df5b878c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94410" name="019e1c03-4c0f-7472-a6bc-7df5b878cdb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232241" name="019e1c03-7e82-7158-961d-6a10fffdf7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337413" name="019e1c03-7e82-7158-961d-6a10fffdf7d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670959" name="019e1c06-aec3-7a89-8ca2-c2af688293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924804" name="019e1c06-aec3-7a89-8ca2-c2af6882937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380936" name="019e1c06-c9e1-7752-846c-403bd6ddec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600532" name="019e1c06-c9e1-7752-846c-403bd6ddecd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049075" name="019e1c0b-0036-7485-a350-1a1a75f2a8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750970" name="019e1c0b-0036-7485-a350-1a1a75f2a8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405379" name="019e1c0b-2693-731c-997b-7c24a87262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163362" name="019e1c0b-2693-731c-997b-7c24a872622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93458" name="019e1c0c-dbb5-79bd-93f1-e3d20b23f1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172935" name="019e1c0c-dbb5-79bd-93f1-e3d20b23f10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2227819" name="019e1c0c-fa14-7fac-980a-e2257672c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22492" name="019e1c0c-fa14-7fac-980a-e2257672c97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807673" name="019e1c0f-31bd-73df-b973-bd113224a5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314117" name="019e1c0f-31bd-73df-b973-bd113224a5f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8443114" name="019e1c0f-56cc-7ebb-be18-5716cd8633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070020" name="019e1c0f-56cc-7ebb-be18-5716cd8633e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351795" name="019e1c11-dddb-7218-8216-38ce844fd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21533" name="019e1c11-dddb-7218-8216-38ce844fd75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6082824" name="019e1c11-f064-7fcd-8e8c-9444373ae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81868" name="019e1c11-f064-7fcd-8e8c-9444373ae12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688375" name="019e1c13-354d-7189-9e03-b4c31f63bd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88909" name="019e1c13-354d-7189-9e03-b4c31f63bd9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3153358" name="019e1c13-4abc-7c14-b5ed-d7a0843bb3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1435" name="019e1c13-4abc-7c14-b5ed-d7a0843bb38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3376731" name="019e1c1a-d500-7138-8861-b4c375d4c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094932" name="019e1c1a-d500-7138-8861-b4c375d4c64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999179" name="019e1c1b-1843-7521-92b9-a1eff205b3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592634" name="019e1c1b-1843-7521-92b9-a1eff205b31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588903" name="019e1c1c-f3e7-744d-9a62-b7b9835d30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842589" name="019e1c1c-f3e7-744d-9a62-b7b9835d306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8495028" name="019e1c1d-168f-7bc0-8cff-89f1fffcf5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237646" name="019e1c1d-168f-7bc0-8cff-89f1fffcf5d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820741" name="019e1c1d-c8a5-7ce2-bc5f-a5d3f94a1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797189" name="019e1c1d-c8a5-7ce2-bc5f-a5d3f94a112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028326" name="019e1c1d-ea30-73d0-a73f-cd71a155b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174674" name="019e1c1d-ea30-73d0-a73f-cd71a155b17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780500" name="019e1c23-c0dc-7efb-b6d1-f68886d25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372458" name="019e1c23-c0dc-7efb-b6d1-f68886d25c8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052552" name="019e1c23-d516-72ef-ab27-9eab31fd4f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889184" name="019e1c23-d516-72ef-ab27-9eab31fd4f9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Oberstrasse 282, 9014 St. Gallen</w:t>
          </w:r>
        </w:p>
        <w:p>
          <w:pPr>
            <w:spacing w:before="0" w:after="0"/>
          </w:pPr>
          <w:r>
            <w:t>907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