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MaP-14</w:t>
            </w:r>
          </w:p>
          <w:p>
            <w:pPr>
              <w:spacing w:before="0" w:after="0" w:line="240" w:lineRule="auto"/>
            </w:pPr>
            <w:r>
              <w:t>MaP-26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MaP-12</w:t>
            </w:r>
          </w:p>
          <w:p>
            <w:pPr>
              <w:spacing w:before="0" w:after="0" w:line="240" w:lineRule="auto"/>
            </w:pPr>
            <w:r>
              <w:t>MaP-16</w:t>
            </w:r>
          </w:p>
          <w:p>
            <w:pPr>
              <w:spacing w:before="0" w:after="0" w:line="240" w:lineRule="auto"/>
            </w:pPr>
            <w:r>
              <w:t>MaP-18</w:t>
            </w:r>
          </w:p>
          <w:p>
            <w:pPr>
              <w:spacing w:before="0" w:after="0" w:line="240" w:lineRule="auto"/>
            </w:pPr>
            <w:r>
              <w:t>MaP-20</w:t>
            </w:r>
          </w:p>
          <w:p>
            <w:pPr>
              <w:spacing w:before="0" w:after="0" w:line="240" w:lineRule="auto"/>
            </w:pPr>
            <w:r>
              <w:t>MaP-21</w:t>
            </w:r>
          </w:p>
          <w:p>
            <w:pPr>
              <w:spacing w:before="0" w:after="0" w:line="240" w:lineRule="auto"/>
            </w:pPr>
            <w:r>
              <w:t>MaP-22</w:t>
            </w:r>
          </w:p>
          <w:p>
            <w:pPr>
              <w:spacing w:before="0" w:after="0" w:line="240" w:lineRule="auto"/>
            </w:pPr>
            <w:r>
              <w:t>MaP-30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MaP-13</w:t>
            </w:r>
          </w:p>
          <w:p>
            <w:pPr>
              <w:spacing w:before="0" w:after="0" w:line="240" w:lineRule="auto"/>
            </w:pPr>
            <w:r>
              <w:t>MaP-17</w:t>
            </w:r>
          </w:p>
          <w:p>
            <w:pPr>
              <w:spacing w:before="0" w:after="0" w:line="240" w:lineRule="auto"/>
            </w:pPr>
            <w:r>
              <w:t>MaP-19</w:t>
            </w:r>
          </w:p>
          <w:p>
            <w:pPr>
              <w:spacing w:before="0" w:after="0" w:line="240" w:lineRule="auto"/>
            </w:pPr>
            <w:r>
              <w:t>MaP-23</w:t>
            </w:r>
          </w:p>
          <w:p>
            <w:pPr>
              <w:spacing w:before="0" w:after="0" w:line="240" w:lineRule="auto"/>
            </w:pPr>
            <w:r>
              <w:t>MaP-27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Cushion Vinyl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MaP-24</w:t>
            </w:r>
          </w:p>
          <w:p>
            <w:pPr>
              <w:spacing w:before="0" w:after="0" w:line="240" w:lineRule="auto"/>
            </w:pPr>
            <w:r>
              <w:t>MaP-25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  <w:p>
            <w:pPr>
              <w:spacing w:before="0" w:after="0" w:line="240" w:lineRule="auto"/>
            </w:pPr>
            <w:r>
              <w:t>MaP-29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spezielle Anstrich-, Beschichtungsstoffe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PCB: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Asbestschnur </w:t>
            </w:r>
          </w:p>
          <w:p>
            <w:pPr>
              <w:spacing w:before="0" w:after="0" w:line="240" w:lineRule="auto"/>
            </w:pPr>
            <w:r>
              <w:t>Rustüren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2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Asbestschnur </w:t>
            </w:r>
          </w:p>
          <w:p>
            <w:pPr>
              <w:spacing w:before="0" w:after="0" w:line="240" w:lineRule="auto"/>
            </w:pPr>
            <w:r>
              <w:t>Chemineé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/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Elekteotableau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Trennwand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4 m²</w:t>
            </w:r>
          </w:p>
          <w:p>
            <w:pPr>
              <w:spacing w:before="0" w:after="0" w:line="240" w:lineRule="auto"/>
            </w:pPr>
            <w:r>
              <w:t>Aussagesicherheit: 0 %</w:t>
            </w:r>
          </w:p>
          <w:p>
            <w:pPr>
              <w:spacing w:before="0" w:after="0" w:line="240" w:lineRule="auto"/>
            </w:pPr>
            <w:r>
              <w:t>Risikomenge: 3.20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/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Fallrohr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Wand/ 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Faserzement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Heimatstrasse 5, 8008 Zürich</w:t>
          </w:r>
        </w:p>
        <w:p>
          <w:pPr>
            <w:spacing w:before="0" w:after="0"/>
          </w:pPr>
          <w:r>
            <w:t>890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