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Heimatstrasse 5, 8008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890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51696091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0231815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