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9526104" name="019e167b-cd72-7425-8a67-035418533c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7579247" name="019e167b-cd72-7425-8a67-035418533c6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68224" name="019e1680-48fe-72fd-8032-25975ce5fe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4204285" name="019e1680-48fe-72fd-8032-25975ce5fec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Grueb 1, 9100 Herisau</w:t>
          </w:r>
        </w:p>
        <w:p>
          <w:pPr>
            <w:spacing w:before="0" w:after="0"/>
          </w:pPr>
          <w:r>
            <w:t>910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