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Signinastrasse 38,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418628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20070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