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Signinastrasse 38, Chur</w:t>
          </w:r>
        </w:p>
        <w:p>
          <w:pPr>
            <w:spacing w:before="0" w:after="0"/>
          </w:pPr>
          <w:r>
            <w:t>DN 887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