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2703614" name="019dfd46-7680-7345-9168-0e341cdade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006966" name="019dfd46-7680-7345-9168-0e341cdade4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7127055" name="019dfd46-9d9d-7432-8b2f-07f1086d6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285548" name="019dfd46-9d9d-7432-8b2f-07f1086d615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450292" name="019dfd47-e7af-714c-8f13-9f80f8581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215033" name="019dfd47-e7af-714c-8f13-9f80f85812b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2647986" name="019dfd48-39a6-73c0-b02a-97f07f55d9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060382" name="019dfd48-39a6-73c0-b02a-97f07f55d9a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958192" name="019dfd50-4a7b-75f2-b643-d853d277e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026242" name="019dfd50-4a7b-75f2-b643-d853d277e3d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65040"/>
                  <wp:effectExtent l="0" t="0" r="0" b="0"/>
                  <wp:docPr id="1557136222" name="019e0269-484c-7fd7-8118-fa3eca1aa9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744774" name="019e0269-484c-7fd7-8118-fa3eca1aa95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65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4134178" name="019dfd51-d00a-7422-976e-26654bda08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815909" name="019dfd51-d00a-7422-976e-26654bda082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3484622" name="019dfd51-f9e3-7ca6-a110-24b3e2783c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371869" name="019dfd51-f9e3-7ca6-a110-24b3e2783cc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5673847" name="019dfd5c-ea2f-7072-a997-15e82142a5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672305" name="019dfd5c-ea2f-7072-a997-15e82142a58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728390" name="019dfd57-1804-7ed5-96b1-3325a5aada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461168" name="019dfd57-1804-7ed5-96b1-3325a5aada2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6334867" name="019dfd58-1f24-777b-a023-e060e697a5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001958" name="019dfd58-1f24-777b-a023-e060e697a58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3617243" name="019dfd58-5e25-7c91-bc9a-ecea1468cc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779484" name="019dfd58-5e25-7c91-bc9a-ecea1468ccd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5711278" name="019dfd5b-cf9a-7441-b136-3204d14a25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220740" name="019dfd5b-cf9a-7441-b136-3204d14a250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0034396" name="019dfd5b-8b8c-7870-8238-01a447781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053881" name="019dfd5b-8b8c-7870-8238-01a447781a3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30315336" name="019dfd68-2f50-7348-b291-1e9a341e89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453758" name="019dfd68-2f50-7348-b291-1e9a341e890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2087388" name="019dfd68-79b1-7d1e-b9bc-a8028556cf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152532" name="019dfd68-79b1-7d1e-b9bc-a8028556cf7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39423818" name="019dfd69-7456-7add-8e1c-2179be3e2e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270542" name="019dfd69-7456-7add-8e1c-2179be3e2e0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842589" name="019dfd69-beb4-7471-a0e8-cceaecf03d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555924" name="019dfd69-beb4-7471-a0e8-cceaecf03db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69559483" name="019dfd6a-ab30-79f2-926c-d7f4168ee4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461090" name="019dfd6a-ab30-79f2-926c-d7f4168ee45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2459931" name="019dfd6b-2298-7cdc-ae07-02a6da08dc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595453" name="019dfd6b-2298-7cdc-ae07-02a6da08dc5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2803611" name="019dfd6c-1570-7f26-9b54-dcd7ed1ba7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138100" name="019dfd6c-1570-7f26-9b54-dcd7ed1ba7f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7436786" name="019dfd6c-3ec0-7fda-865b-f3e0099082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785811" name="019dfd6c-3ec0-7fda-865b-f3e00990821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178080" name="019dfd87-58f7-70a4-b456-bd7f4baed0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406583" name="019dfd87-58f7-70a4-b456-bd7f4baed00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577452" name="019dfd87-85a0-71b1-bd4f-39e88faaab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144790" name="019dfd87-85a0-71b1-bd4f-39e88faaabc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7009546" name="019dfd88-cef7-7ab7-b6cf-14e425ace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269741" name="019dfd88-cef7-7ab7-b6cf-14e425aceb4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3028075" name="019dfd89-010b-7240-8666-e1a6d30728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94828" name="019dfd89-010b-7240-8666-e1a6d30728a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260965" name="019dfd89-df39-7d93-9918-4aaa557607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140373" name="019dfd89-df39-7d93-9918-4aaa5576074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5827056" name="019dfd8a-3229-706c-bc5a-437994f455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357853" name="019dfd8a-3229-706c-bc5a-437994f4551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9351003" name="019dfd8b-591a-737c-a733-611e20a034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898434" name="019dfd8b-591a-737c-a733-611e20a0347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8109701" name="019dfd8b-7767-7177-b6b4-f68941583d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81720" name="019dfd8b-7767-7177-b6b4-f68941583d2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0191603" name="019dfd8c-35f0-78ed-b9b8-2f9848b121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795975" name="019dfd8c-35f0-78ed-b9b8-2f9848b1214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362701" name="019dfd8c-8c6e-7ad0-ab82-aa8ac21fb8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145938" name="019dfd8c-8c6e-7ad0-ab82-aa8ac21fb86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WC/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5979626" name="019dfd8d-413a-73b5-94ac-6e963035dd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224911" name="019dfd8d-413a-73b5-94ac-6e963035dd4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5796774" name="019dfd8e-4f54-7f00-981f-26edc9028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40910" name="019dfd8e-4f54-7f00-981f-26edc902888f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785516" name="019dfd9b-0e07-7521-9902-3a0d4d979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872777" name="019dfd9b-0e07-7521-9902-3a0d4d979a0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161976" name="019dfd9b-2d59-7e1e-aa1d-39ff814c4b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553784" name="019dfd9b-2d59-7e1e-aa1d-39ff814c4bc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25663215" name="019dfda1-7fde-7443-a955-ef5ffd86e8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894016" name="019dfda1-7fde-7443-a955-ef5ffd86e88b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4549661" name="019dfda1-a183-7f14-bb61-b0f43b377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51884" name="019dfda1-a183-7f14-bb61-b0f43b3776a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43317933" name="019dfda2-6a25-78fc-8981-4565e7527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653448" name="019dfda2-6a25-78fc-8981-4565e752793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2068973" name="019dfda2-9d33-7970-81df-3a9a2fb773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551764" name="019dfda2-9d33-7970-81df-3a9a2fb773e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8518460" name="019dfda8-f226-77cf-9e0f-bcb8ebdadb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417044" name="019dfda8-f226-77cf-9e0f-bcb8ebdadb0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0112100" name="019dfda9-1607-757b-90c8-11efb57cfd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396462" name="019dfda9-1607-757b-90c8-11efb57cfd3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1655115" name="019dfda9-f368-7c46-b9e5-325484e991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713701" name="019dfda9-f368-7c46-b9e5-325484e991c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372082" name="019dfdaa-10f4-7ca9-8c75-00f3201858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346539" name="019dfdaa-10f4-7ca9-8c75-00f32018580f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80586619" name="019dfdac-ed9a-7df2-8986-3515b47185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677085" name="019dfdac-ed9a-7df2-8986-3515b471851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211680" name="019dfdad-4d66-7a39-af16-4e935a7209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06260" name="019dfdad-4d66-7a39-af16-4e935a72097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47578071" name="019dfdb1-520b-71ce-9d36-dbda1dc34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847474" name="019dfdb1-520b-71ce-9d36-dbda1dc340e6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7699546" name="019dfdb1-7546-751f-b536-fd122289e3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040264" name="019dfdb1-7546-751f-b536-fd122289e32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15956466" name="019dfdb2-255b-77ce-bfa6-745a07804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980989" name="019dfdb2-255b-77ce-bfa6-745a0780419f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2349341" name="019dfdb2-4a49-74c7-809c-3ec4d03a4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356128" name="019dfdb2-4a49-74c7-809c-3ec4d03a472d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8795548" name="019dfdb5-eff6-773d-abe3-a56c86e35c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401650" name="019dfdb5-eff6-773d-abe3-a56c86e35cd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9170878" name="019dfdb6-1311-7ece-8ce4-6281b68927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089203" name="019dfdb6-1311-7ece-8ce4-6281b6892795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4110912" name="019dfdb6-c88c-7224-a178-4b6e2c5569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589739" name="019dfdb6-c88c-7224-a178-4b6e2c55695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1682452" name="019dfdb7-09ef-7732-9820-8363924812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032181" name="019dfdb7-09ef-7732-9820-836392481295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3641309" name="019dfdc2-db6d-73ca-a675-21714881af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477661" name="019dfdc2-db6d-73ca-a675-21714881af2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0591683" name="019dfdc2-f8fd-7002-ac50-d39d4233b3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819834" name="019dfdc2-f8fd-7002-ac50-d39d4233b345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6461215" name="019dfdc3-a882-70f5-bd27-f29a9d06a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635371" name="019dfdc3-a882-70f5-bd27-f29a9d06a0e4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62772070" name="019dfdc3-da4a-7acc-9bcc-ab0098a77a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687449" name="019dfdc3-da4a-7acc-9bcc-ab0098a77a30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3248793" name="019dfdc4-8500-757e-89c2-3adb737bd0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869337" name="019dfdc4-8500-757e-89c2-3adb737bd0c7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7556312" name="019dfdc4-9ecb-702e-b142-40bb727fb8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932011" name="019dfdc4-9ecb-702e-b142-40bb727fb822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91034914" name="019dfdc5-337d-71f0-b999-1cf2bcd4a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782681" name="019dfdc5-337d-71f0-b999-1cf2bcd4ab8b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9447583" name="019dfdc5-4cc9-7f24-a92a-b9b33d43b3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262963" name="019dfdc5-4cc9-7f24-a92a-b9b33d43b3f2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9805001" name="019dfdc5-eb4a-7b60-896c-df5383eaac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018817" name="019dfdc5-eb4a-7b60-896c-df5383eaac8d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871862" name="019dfdc6-0dcc-7e03-9ba7-b24963bb8f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718231" name="019dfdc6-0dcc-7e03-9ba7-b24963bb8f1d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627062" name="019dfdc6-a71f-7c06-85bd-79fa41f1e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998686" name="019dfdc6-a71f-7c06-85bd-79fa41f1ef6f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1023990" name="019dfdc6-dd75-755d-b0a5-61309451e4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99853" name="019dfdc6-dd75-755d-b0a5-61309451e45b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74077854" name="019dfdd3-8e1c-786e-8a35-b286366689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843554" name="019dfdd3-8e1c-786e-8a35-b28636668984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9049568" name="019dfdd3-dc85-7b32-a653-b0a9fca503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333329" name="019dfdd3-dc85-7b32-a653-b0a9fca5034f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38586274" name="019dfdd4-963f-74c6-854c-65c87ecfa0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140536" name="019dfdd4-963f-74c6-854c-65c87ecfa0b8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4478601" name="019dfdd4-b02a-7602-810c-e521eb6b4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772242" name="019dfdd4-b02a-7602-810c-e521eb6b4a23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97930053" name="019dfdd5-50df-7d5d-be76-018ab8fe9d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081144" name="019dfdd5-50df-7d5d-be76-018ab8fe9d02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4792930" name="019dfdd5-70ed-7c39-9962-b9c355e868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004781" name="019dfdd5-70ed-7c39-9962-b9c355e8681b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44551752" name="019dfdd6-30c3-76a7-8744-df8b5e02c8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157302" name="019dfdd6-30c3-76a7-8744-df8b5e02c8e3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3209635" name="019dfdd6-4936-77a4-8416-78f68eea4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227088" name="019dfdd6-4936-77a4-8416-78f68eea43ff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gelblicher Kleber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09206564" name="019dfdd7-0afd-700c-bb51-ed58781166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933621" name="019dfdd7-0afd-700c-bb51-ed587811667c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509524" name="019dfdd7-2749-7810-a8cb-b0b97981c9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096513" name="019dfdd7-2749-7810-a8cb-b0b97981c953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87891684" name="019dfddf-abf6-7a35-b244-cfbe8e8acd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600441" name="019dfddf-abf6-7a35-b244-cfbe8e8acd77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5325048" name="019dfddf-c881-7fd0-a386-7df9757b0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677751" name="019dfddf-c881-7fd0-a386-7df9757b0b8f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Dachgeschoss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27670172" name="019dfde0-b0c7-70f6-b04f-ede665a17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491002" name="019dfde0-b0c7-70f6-b04f-ede665a17d9d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370838" name="019dfde0-e8c0-7ad2-ab16-b603ac7fed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52614" name="019dfde0-e8c0-7ad2-ab16-b603ac7fed4f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Dachgeschoss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3761289" name="019dfdeb-f47a-7a64-a5ff-4e07e5957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982389" name="019dfdeb-f47a-7a64-a5ff-4e07e59573b5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1739749" name="019dfdec-2522-7120-b64c-cf5313e59e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52952" name="019dfdec-2522-7120-b64c-cf5313e59e2e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3422279" name="019dfdf0-3575-7f3c-a495-26fda500c6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9388" name="019dfdf0-3575-7f3c-a495-26fda500c6c4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9797715" name="019dfdf0-637d-7d05-aaad-6874097bb1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837175" name="019dfdf0-637d-7d05-aaad-6874097bb1e4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15738025" name="019dfdf1-b62e-7b3d-9aaf-1a756c2343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861805" name="019dfdf1-b62e-7b3d-9aaf-1a756c2343f3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744626" name="019dfdf1-e43c-7cb6-9b84-73009cce4a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651303" name="019dfdf1-e43c-7cb6-9b84-73009cce4a4a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Signinastrasse 38, Chur</w:t>
          </w:r>
        </w:p>
        <w:p>
          <w:pPr>
            <w:spacing w:before="0" w:after="0"/>
          </w:pPr>
          <w:r>
            <w:t>DN 887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footer.xml" Type="http://schemas.openxmlformats.org/officeDocument/2006/relationships/footer" Id="rId9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