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sackerstrasse 8, 8542 Wiesendangen</w:t>
          </w:r>
        </w:p>
        <w:p>
          <w:pPr>
            <w:spacing w:before="0" w:after="0"/>
          </w:pPr>
          <w:r>
            <w:t>9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