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Hausackerstrasse 8, 8542 Wiesendangen</w:t>
          </w:r>
        </w:p>
        <w:p>
          <w:pPr>
            <w:spacing w:before="0" w:after="0"/>
          </w:pPr>
          <w:r>
            <w:t>90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