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323868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761151" name="019e1622-362b-7e90-acd2-67ffea178c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042377" name="019e1623-21eb-7396-947f-0e2c0a4ec6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129429" name="019e1623-21eb-7396-947f-0e2c0a4ec6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057557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888328" name="019e1627-a59e-7d9b-97f6-8db2e89aac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889070" name="019e1627-c3d6-7f29-a46e-c36da56656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23586" name="019e1627-c3d6-7f29-a46e-c36da566566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800500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590558" name="019e1629-bd18-73d2-8ade-53e3515b40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319892" name="019e1629-d6d1-746f-8561-1ee39f98f7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000961" name="019e1629-d6d1-746f-8561-1ee39f98f7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84485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910588" name="019e162c-1314-7d6f-97e1-086c36407a3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995748" name="019e162c-34a2-71b8-b8d1-87eb3d39c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355286" name="019e162c-34a2-71b8-b8d1-87eb3d39c49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Cushion Vinyl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996313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6416" name="019e162d-7a6b-7930-b843-d44e5fd663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07815" name="019e162d-9cf3-763f-b57d-92d819362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725370" name="019e162d-9cf3-763f-b57d-92d81936222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600873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736944" name="019e162f-a2e2-793e-874f-8197aa4fc8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138722" name="019e162f-bed8-7852-84af-d9dd4afd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81575" name="019e162f-bed8-7852-84af-d9dd4afd0a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135781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123767" name="019e1632-5821-7791-a5be-2f6cfaddfb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892080" name="019e1632-81d7-7e51-ab8b-dda535355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597325" name="019e1632-81d7-7e51-ab8b-dda53535575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581208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97292" name="019e1634-5aca-7a2d-80c0-713db81600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03099" name="019e1634-8259-75fa-8bbb-e018a9daf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543874" name="019e1634-8259-75fa-8bbb-e018a9dafb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708793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90931" name="019e1636-dc21-75b9-82b2-b761fc57a87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409975" name="019e1636-f6e7-749d-ac24-fc52e18b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344533" name="019e1636-f6e7-749d-ac24-fc52e18b4f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614224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172445" name="019e1638-261a-7cfe-a494-8610c851271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58875" name="019e1638-4996-72d7-b65b-426950d3b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973923" name="019e1638-4996-72d7-b65b-426950d3b10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449602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503787" name="019e1639-30ae-7af3-a759-7013bf7d897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835805" name="019e1639-4d7a-7f1c-9623-697737d1c7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12259" name="019e1639-4d7a-7f1c-9623-697737d1c77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103740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187024" name="019e163b-dd0e-7705-bb14-125ec37b318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240296" name="019e163b-fabb-7348-97f9-8624a7ac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65628" name="019e163b-fabb-7348-97f9-8624a7acd68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428024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32180" name="019e1640-5fc5-72d9-bd90-2e7daf2127a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469116" name="019e1640-849b-7a85-83c3-bf6db3c637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804566" name="019e1640-849b-7a85-83c3-bf6db3c6373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868527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236084" name="019e1641-9432-759a-9c7b-c94d1c2e365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296003" name="019e1641-b2cb-7877-bb57-38559ea46d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66925" name="019e1641-b2cb-7877-bb57-38559ea46d6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