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Im Haller 63, 8424 Embrach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645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63480610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955259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