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23763021" name="019e15cc-b4fa-72aa-9d11-0e2cca6d1c3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5695366" name="019e15cc-b4fa-72aa-9d11-0e2cca6d1c3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85011535" name="019e15cc-d6ea-75ee-a7b1-b0932de1a32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0052160" name="019e15cc-d6ea-75ee-a7b1-b0932de1a32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2262397" name="019e15cf-c138-7da0-b68c-f0ff97f2b7b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39644138" name="019e15cf-c138-7da0-b68c-f0ff97f2b7b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0638834" name="019e15cf-e150-7921-b41d-62435c298e8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0817285" name="019e15cf-e150-7921-b41d-62435c298e8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32603271" name="019e15e5-db30-7d95-984a-dec064e0d64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0156564" name="019e15e5-db30-7d95-984a-dec064e0d64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10038788" name="019e15e5-edda-7133-b059-7f2c0bd1330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0262986" name="019e15e5-edda-7133-b059-7f2c0bd13300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40150219" name="019e15e8-168e-7b7b-a8e8-086cfc7bf49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6871862" name="019e15e8-168e-7b7b-a8e8-086cfc7bf49e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3362074" name="019e15e8-319c-742b-8ab3-44943414736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897704" name="019e15e8-319c-742b-8ab3-449434147360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Kinderzimmer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2190125" name="019e15ea-1e6e-7b9b-a9e8-a3225fa3ab0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7944545" name="019e15ea-1e6e-7b9b-a9e8-a3225fa3ab05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43883040" name="019e15ea-4015-7cc5-9991-d6bd4399231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773774" name="019e15ea-4015-7cc5-9991-d6bd43992316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37936797" name="019e15eb-b988-74d7-9e6c-c781a33b3f3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9735749" name="019e15eb-b988-74d7-9e6c-c781a33b3f36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61779437" name="019e15eb-d864-7ea0-9235-6f33e521cc0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4657501" name="019e15eb-d864-7ea0-9235-6f33e521cc09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Haller 63, 8424 Embrach</w:t>
          </w:r>
        </w:p>
        <w:p>
          <w:pPr>
            <w:spacing w:before="0" w:after="0"/>
          </w:pPr>
          <w:r>
            <w:t>645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