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Heimatstrasse 5, 8008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890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2953650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8211341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