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Galerie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9003615" name="019e015a-84d5-7906-a034-586e40ed30f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9868059" name="019e015a-84d5-7906-a034-586e40ed30fd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5947450" name="019e015b-5b88-71e7-925e-0409d1f417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2453712" name="019e015b-5b88-71e7-925e-0409d1f41740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Galerie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5957407" name="019e015c-9f57-7d1a-901b-084ff0cebfb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7184368" name="019e015c-9f57-7d1a-901b-084ff0cebfbd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71008088" name="019e015c-cc22-7d15-aadf-076653255fc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8737114" name="019e015c-cc22-7d15-aadf-076653255fc6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Küche / Gang </w:t>
            </w:r>
          </w:p>
          <w:p>
            <w:pPr>
              <w:spacing w:before="0" w:after="0"/>
            </w:pPr>
            <w:r>
              <w:t>Galerie / 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2081655" name="019e0163-979f-77e6-8b09-754b3260048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6934769" name="019e0163-979f-77e6-8b09-754b32600483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2267616" name="019e0165-d485-7428-b16c-cf78e25cee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7045537" name="019e0165-d485-7428-b16c-cf78e25cee4f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Küche / Gang </w:t>
            </w:r>
          </w:p>
          <w:p>
            <w:pPr>
              <w:spacing w:before="0" w:after="0"/>
            </w:pPr>
            <w:r>
              <w:t>Galerie /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8215775" name="019e0169-ad6d-7d8c-9fb2-ef547c88a98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0764450" name="019e0169-ad6d-7d8c-9fb2-ef547c88a98d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104158" name="019e0169-e1ff-739a-89d7-5d83d2967ae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516767" name="019e0169-e1ff-739a-89d7-5d83d2967ae4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DG/OG/EG </w:t>
            </w:r>
          </w:p>
          <w:p>
            <w:pPr>
              <w:spacing w:before="0" w:after="0"/>
            </w:pPr>
            <w:r>
              <w:t>Chemineé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Asbestschnur </w:t>
            </w:r>
          </w:p>
          <w:p>
            <w:pPr>
              <w:spacing w:before="0" w:after="0"/>
            </w:pPr>
            <w:r>
              <w:t>Chemineé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2684695" name="019e016d-a51e-76e5-8e35-0f58c397de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1493211" name="019e016d-a51e-76e5-8e35-0f58c397de52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6438673" name="019e016d-f39a-752d-85ae-ef53bd49f8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3837249" name="019e016d-f39a-752d-85ae-ef53bd49f8ff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DG/OG/EG </w:t>
            </w:r>
          </w:p>
          <w:p>
            <w:pPr>
              <w:spacing w:before="0" w:after="0"/>
            </w:pPr>
            <w:r>
              <w:t>Brandschutzplatte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39632" name="019e0175-772a-7a7f-9ef1-e42a9c11170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8622663" name="019e0175-772a-7a7f-9ef1-e42a9c11170c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3984331" name="019e0175-9b49-7bd1-bd40-cf9d73524c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4758067" name="019e0175-9b49-7bd1-bd40-cf9d73524cb6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5243829" name="019e017b-d3af-7b1b-a4e1-35bc041c729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3571847" name="019e017b-d3af-7b1b-a4e1-35bc041c729a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2451180" name="019e017c-307b-7c78-94cb-a9886061e4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199892" name="019e017c-307b-7c78-94cb-a9886061e4f6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9252404" name="019e0184-1880-7ae9-8ed5-21773be0cd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8402294" name="019e0184-1880-7ae9-8ed5-21773be0cd2e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9162229" name="019e0184-6431-701b-93e1-fb18071fa6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4350345" name="019e0184-6431-701b-93e1-fb18071fa6cf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2442348" name="019e0185-7c82-7896-a8a8-60e8b9ef84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1920008" name="019e0185-7c82-7896-a8a8-60e8b9ef84de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7408715" name="019e0188-d1a2-7936-95d3-e8fb931597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6308909" name="019e0188-d1a2-7936-95d3-e8fb931597f6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3886164" name="019e018e-4a00-7445-80b4-27e6ccd7739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1378379" name="019e018e-4a00-7445-80b4-27e6ccd7739e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4548107" name="019e018e-6f9b-793a-bf2e-58adff5c7a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4971494" name="019e018e-6f9b-793a-bf2e-58adff5c7a37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OG/ DG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8247622" name="019e0196-fc78-7caa-b7d6-6fbc092a13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5743376" name="019e0196-fc78-7caa-b7d6-6fbc092a1303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2327300" name="019e0197-428f-79dc-b263-0638ec07f1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6929683" name="019e0197-428f-79dc-b263-0638ec07f101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OG/UG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6644870" name="019e0199-7b8c-79c5-9d81-6a9ea7a48d6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6100643" name="019e0199-7b8c-79c5-9d81-6a9ea7a48d65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1760085" name="019e0199-991b-7d7b-952e-a7d62191bd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3123553" name="019e0199-991b-7d7b-952e-a7d62191bd53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OG/UG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2949619" name="019e019c-422c-774d-8406-91b43b8343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4008117" name="019e019c-422c-774d-8406-91b43b834378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78008740" name="019e019e-f9f6-70f5-890f-42e9ee34d0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343677" name="019e019e-f9f6-70f5-890f-42e9ee34d077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3566409" name="019e01a7-f484-7a33-bf9a-316899e13f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6740955" name="019e01a7-f484-7a33-bf9a-316899e13f40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6471416" name="019e01a8-16e3-7f5a-811b-7a7faf6c92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6111588" name="019e01a8-16e3-7f5a-811b-7a7faf6c925d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 Wohnung </w:t>
            </w:r>
          </w:p>
          <w:p>
            <w:pPr>
              <w:spacing w:before="0" w:after="0"/>
            </w:pPr>
            <w:r>
              <w:t>OG/EG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8934417" name="019e01ad-a267-7761-8468-5d13e14826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9855151" name="019e01ad-a267-7761-8468-5d13e148266e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9062324" name="019e01ae-86b4-7376-9f96-e9ba79e4015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5916118" name="019e01ae-86b4-7376-9f96-e9ba79e40157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OG/ 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2209446" name="019e01b1-cbef-77fb-8a53-ea8c5af007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8751764" name="019e01b1-cbef-77fb-8a53-ea8c5af007cc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0822065" name="019e01b2-8d01-7229-85ef-2d7cc814370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0685672" name="019e01b2-8d01-7229-85ef-2d7cc814370f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0199140" name="019e01b2-bf12-7e58-adab-df669a0462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2169624" name="019e01b2-bf12-7e58-adab-df669a046212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096246" name="019e01b5-5a90-7b91-bcf0-f603cb22535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7568441" name="019e01b5-5a90-7b91-bcf0-f603cb22535a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OG/EG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7101422" name="019e01b7-8f6f-77d4-827f-fc7ee45627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3611890" name="019e01b7-8f6f-77d4-827f-fc7ee45627f2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2903575" name="019e01b8-b361-727a-ade2-083273bce67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0807613" name="019e01b8-b361-727a-ade2-083273bce670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OG/EG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0406300" name="019e01c7-7613-73c2-b018-0af64b485f5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0520746" name="019e01c7-7613-73c2-b018-0af64b485f5f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7999271" name="019e01c7-a372-7d0c-8044-124c4997c82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6370741" name="019e01c7-a372-7d0c-8044-124c4997c82f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OG/ 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6423808" name="019e01c8-a671-78df-aef6-6b4fbde462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4332632" name="019e01c8-a671-78df-aef6-6b4fbde46212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2414043" name="019e01c8-bf92-7e1d-8b4d-85965feda5c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5508799" name="019e01c8-bf92-7e1d-8b4d-85965feda5c5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OG/ 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5442579" name="019e01c9-dd4f-7ba6-a58f-cd4d7e97a0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4404996" name="019e01c9-dd4f-7ba6-a58f-cd4d7e97a073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7693884" name="019e01c9-f91a-77e4-bbff-c8ecf483204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1449481" name="019e01c9-f91a-77e4-bbff-c8ecf4832041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</w:t>
            </w:r>
          </w:p>
          <w:p>
            <w:pPr>
              <w:spacing w:before="0" w:after="0"/>
            </w:pPr>
            <w:r>
              <w:t>EG/ 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5066625" name="019e01ca-751f-77fa-bac9-5f97c6dd048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8206509" name="019e01ca-751f-77fa-bac9-5f97c6dd0488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9943688" name="019e01cb-ec62-7c1f-8c7a-0c9c8af294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0987169" name="019e01cb-ec62-7c1f-8c7a-0c9c8af29480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</w:t>
            </w:r>
          </w:p>
          <w:p>
            <w:pPr>
              <w:spacing w:before="0" w:after="0"/>
            </w:pPr>
            <w:r>
              <w:t>EG/ 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1337614" name="019e01ca-9e6d-79a8-a8fa-7d5149bb243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7142757" name="019e01ca-9e6d-79a8-a8fa-7d5149bb243a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5402918" name="019e01cc-41ae-75a9-9d1a-4034eb2854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1745896" name="019e01cc-41ae-75a9-9d1a-4034eb285428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Treppenhsus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7206691" name="019e01d5-298d-7497-867a-bea4d04150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6496793" name="019e01d5-298d-7497-867a-bea4d04150b5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9266373" name="019e01d5-49d5-7123-8d53-57660e4c2e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2559014" name="019e01d5-49d5-7123-8d53-57660e4c2e04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41290873" name="019e01d6-1676-72d2-ac67-7df438dff6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2881007" name="019e01d6-1676-72d2-ac67-7df438dff656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1373840" name="019e01d6-4027-7911-be3f-e9d82c82087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4311735" name="019e01d6-4027-7911-be3f-e9d82c820879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3323361" name="019e01d7-1bf3-785a-9d8d-b558d07d14b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2750024" name="019e01d7-1bf3-785a-9d8d-b558d07d14b0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6497423" name="019e01d8-776e-7c2f-ae4e-824190b047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1800802" name="019e01d8-776e-7c2f-ae4e-824190b047d3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5602733" name="019e01de-89e0-72db-813f-f318902ebf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9818724" name="019e01de-89e0-72db-813f-f318902ebf86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47441053" name="019e01de-a9f5-7734-9e43-39fab0e928b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237194" name="019e01de-a9f5-7734-9e43-39fab0e928b3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/ 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Wand/ 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640447" name="019e01df-2602-7339-b04e-899c416301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570213" name="019e01df-2602-7339-b04e-899c4163015c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5694210" name="019e01df-3df5-7f7d-a4fb-66f88098b2d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4999805" name="019e01df-3df5-7f7d-a4fb-66f88098b2d8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Werkstatt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3381676" name="019e01e0-71fb-7dfc-ad19-508b19a6eb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3866476" name="019e01e0-71fb-7dfc-ad19-508b19a6ebe2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2176044" name="019e01e0-98b3-7412-8eca-02a8644a17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1315113" name="019e01e0-98b3-7412-8eca-02a8644a1706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EG/DG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6259596" name="019e01e5-59ba-7b21-9959-c8a04800483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2270368" name="019e01e5-59ba-7b21-9959-c8a048004831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1082255" name="019e01e5-825f-77c0-9ac3-1d4e038bbdd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3034863" name="019e01e5-825f-77c0-9ac3-1d4e038bbddd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Velounterstand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Dach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7261664" name="019e01e8-490f-760d-b379-e68eeea6ba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6862669" name="019e01e8-490f-760d-b379-e68eeea6ba26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4834582" name="019e01e8-9176-7142-a91f-ca79c95b628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0138704" name="019e01e8-9176-7142-a91f-ca79c95b6288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Velounterstand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Faserzement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181536" name="019e01ea-3575-7042-8946-b39b872d7e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070760" name="019e01ea-3575-7042-8946-b39b872d7e5c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4756676" name="019e01ea-53b0-73c7-b358-bae7a8b82a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0130117" name="019e01ea-53b0-73c7-b358-bae7a8b82acc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6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Heimatstrasse 5, 8008 Zürich</w:t>
          </w:r>
        </w:p>
        <w:p>
          <w:pPr>
            <w:spacing w:before="0" w:after="0"/>
          </w:pPr>
          <w:r>
            <w:t>890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footer.xml" Type="http://schemas.openxmlformats.org/officeDocument/2006/relationships/footer" Id="rId6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