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Vogelsangstrasse 14, 8618 Oetwil am See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893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29705925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4777021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