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Zopfstrasse 2, 8855 Wangen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894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71496087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0778781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