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Heimatstrasse 5, 8008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890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3495392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274698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