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Galerie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443793" name="019e015a-84d5-7906-a034-586e40ed30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409242" name="019e015a-84d5-7906-a034-586e40ed30f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5270052" name="019e015b-5b88-71e7-925e-0409d1f417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638343" name="019e015b-5b88-71e7-925e-0409d1f4174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Galerie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2765874" name="019e015c-9f57-7d1a-901b-084ff0cebf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749292" name="019e015c-9f57-7d1a-901b-084ff0cebfb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6498313" name="019e015c-cc22-7d15-aadf-076653255f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0068608" name="019e015c-cc22-7d15-aadf-076653255fc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Galerie /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4405691" name="019e0163-979f-77e6-8b09-754b326004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617511" name="019e0163-979f-77e6-8b09-754b3260048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5081670" name="019e0165-d485-7428-b16c-cf78e25cee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417393" name="019e0165-d485-7428-b16c-cf78e25cee4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Galerie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5823458" name="019e0169-ad6d-7d8c-9fb2-ef547c88a9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076561" name="019e0169-ad6d-7d8c-9fb2-ef547c88a98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2837650" name="019e0169-e1ff-739a-89d7-5d83d2967a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968677" name="019e0169-e1ff-739a-89d7-5d83d2967ae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DG/OG/EG </w:t>
            </w:r>
          </w:p>
          <w:p>
            <w:pPr>
              <w:spacing w:before="0" w:after="0"/>
            </w:pPr>
            <w:r>
              <w:t>Chemineé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Asbestschnur </w:t>
            </w:r>
          </w:p>
          <w:p>
            <w:pPr>
              <w:spacing w:before="0" w:after="0"/>
            </w:pPr>
            <w:r>
              <w:t>Chemineé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6855195" name="019e016d-a51e-76e5-8e35-0f58c397de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073679" name="019e016d-a51e-76e5-8e35-0f58c397de5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2684683" name="019e016d-f39a-752d-85ae-ef53bd49f8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623693" name="019e016d-f39a-752d-85ae-ef53bd49f8f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DG/OG/EG </w:t>
            </w:r>
          </w:p>
          <w:p>
            <w:pPr>
              <w:spacing w:before="0" w:after="0"/>
            </w:pPr>
            <w:r>
              <w:t>Brandschutzplatte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7196971" name="019e0175-772a-7a7f-9ef1-e42a9c1117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9280656" name="019e0175-772a-7a7f-9ef1-e42a9c11170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6510802" name="019e0175-9b49-7bd1-bd40-cf9d73524c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028531" name="019e0175-9b49-7bd1-bd40-cf9d73524cb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5468" name="019e017b-d3af-7b1b-a4e1-35bc041c72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330522" name="019e017b-d3af-7b1b-a4e1-35bc041c729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7410899" name="019e017c-307b-7c78-94cb-a9886061e4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920473" name="019e017c-307b-7c78-94cb-a9886061e4f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7757001" name="019e0184-1880-7ae9-8ed5-21773be0cd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551663" name="019e0184-1880-7ae9-8ed5-21773be0cd2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7290914" name="019e0184-6431-701b-93e1-fb18071fa6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956142" name="019e0184-6431-701b-93e1-fb18071fa6c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0120985" name="019e0185-7c82-7896-a8a8-60e8b9ef84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982683" name="019e0185-7c82-7896-a8a8-60e8b9ef84d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9417985" name="019e0188-d1a2-7936-95d3-e8fb931597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396844" name="019e0188-d1a2-7936-95d3-e8fb931597f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7233352" name="019e018e-4a00-7445-80b4-27e6ccd773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861917" name="019e018e-4a00-7445-80b4-27e6ccd7739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4939134" name="019e018e-6f9b-793a-bf2e-58adff5c7a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809809" name="019e018e-6f9b-793a-bf2e-58adff5c7a3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OG/ 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4386273" name="019e0196-fc78-7caa-b7d6-6fbc092a13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962863" name="019e0196-fc78-7caa-b7d6-6fbc092a130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4876729" name="019e0197-428f-79dc-b263-0638ec07f1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092215" name="019e0197-428f-79dc-b263-0638ec07f10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OG/UG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1617480" name="019e0199-7b8c-79c5-9d81-6a9ea7a48d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8545524" name="019e0199-7b8c-79c5-9d81-6a9ea7a48d6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3168451" name="019e0199-991b-7d7b-952e-a7d62191bd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711314" name="019e0199-991b-7d7b-952e-a7d62191bd5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OG/UG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0148979" name="019e019c-422c-774d-8406-91b43b8343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030846" name="019e019c-422c-774d-8406-91b43b834378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7636643" name="019e019e-f9f6-70f5-890f-42e9ee34d0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270150" name="019e019e-f9f6-70f5-890f-42e9ee34d07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4659897" name="019e01a7-f484-7a33-bf9a-316899e13f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246649" name="019e01a7-f484-7a33-bf9a-316899e13f4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9082098" name="019e01a8-16e3-7f5a-811b-7a7faf6c92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171811" name="019e01a8-16e3-7f5a-811b-7a7faf6c925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OG/EG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9363011" name="019e01ad-a267-7761-8468-5d13e1482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1374391" name="019e01ad-a267-7761-8468-5d13e148266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2011686" name="019e01ae-86b4-7376-9f96-e9ba79e401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256318" name="019e01ae-86b4-7376-9f96-e9ba79e4015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OG/ 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5925535" name="019e01b1-cbef-77fb-8a53-ea8c5af007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439512" name="019e01b1-cbef-77fb-8a53-ea8c5af007c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3035243" name="019e01b2-8d01-7229-85ef-2d7cc81437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384685" name="019e01b2-8d01-7229-85ef-2d7cc814370f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5514611" name="019e01b2-bf12-7e58-adab-df669a0462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03541" name="019e01b2-bf12-7e58-adab-df669a04621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998701" name="019e01b5-5a90-7b91-bcf0-f603cb2253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121310" name="019e01b5-5a90-7b91-bcf0-f603cb22535a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OG/EG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3145422" name="019e01b7-8f6f-77d4-827f-fc7ee45627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044650" name="019e01b7-8f6f-77d4-827f-fc7ee45627f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8401971" name="019e01b8-b361-727a-ade2-083273bce6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282708" name="019e01b8-b361-727a-ade2-083273bce67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OG/EG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4242458" name="019e01c7-7613-73c2-b018-0af64b485f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255134" name="019e01c7-7613-73c2-b018-0af64b485f5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4580069" name="019e01c7-a372-7d0c-8044-124c4997c8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616511" name="019e01c7-a372-7d0c-8044-124c4997c82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1830702" name="019e01c8-a671-78df-aef6-6b4fbde462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46192" name="019e01c8-a671-78df-aef6-6b4fbde4621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2020526" name="019e01c8-bf92-7e1d-8b4d-85965feda5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2330040" name="019e01c8-bf92-7e1d-8b4d-85965feda5c5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8995456" name="019e01c9-dd4f-7ba6-a58f-cd4d7e97a0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505951" name="019e01c9-dd4f-7ba6-a58f-cd4d7e97a07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1222012" name="019e01c9-f91a-77e4-bbff-c8ecf48320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704598" name="019e01c9-f91a-77e4-bbff-c8ecf4832041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EG/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2091767" name="019e01ca-751f-77fa-bac9-5f97c6dd04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472662" name="019e01ca-751f-77fa-bac9-5f97c6dd0488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680740" name="019e01cb-ec62-7c1f-8c7a-0c9c8af294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904175" name="019e01cb-ec62-7c1f-8c7a-0c9c8af29480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EG/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9498207" name="019e01ca-9e6d-79a8-a8fa-7d5149bb24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859315" name="019e01ca-9e6d-79a8-a8fa-7d5149bb243a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3338211" name="019e01cc-41ae-75a9-9d1a-4034eb2854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078767" name="019e01cc-41ae-75a9-9d1a-4034eb285428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Treppenhsus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9403510" name="019e01d5-298d-7497-867a-bea4d04150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496243" name="019e01d5-298d-7497-867a-bea4d04150b5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1744831" name="019e01d5-49d5-7123-8d53-57660e4c2e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254030" name="019e01d5-49d5-7123-8d53-57660e4c2e04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6322339" name="019e01d6-1676-72d2-ac67-7df438dff6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534203" name="019e01d6-1676-72d2-ac67-7df438dff656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8104077" name="019e01d6-4027-7911-be3f-e9d82c8208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093745" name="019e01d6-4027-7911-be3f-e9d82c820879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7644614" name="019e01d7-1bf3-785a-9d8d-b558d07d14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391749" name="019e01d7-1bf3-785a-9d8d-b558d07d14b0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3360843" name="019e01d8-776e-7c2f-ae4e-824190b047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353247" name="019e01d8-776e-7c2f-ae4e-824190b047d3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8855210" name="019e01de-89e0-72db-813f-f318902ebf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568357" name="019e01de-89e0-72db-813f-f318902ebf86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7716013" name="019e01de-a9f5-7734-9e43-39fab0e928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509278" name="019e01de-a9f5-7734-9e43-39fab0e928b3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/ 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0976791" name="019e01df-2602-7339-b04e-899c416301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4854071" name="019e01df-2602-7339-b04e-899c4163015c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8597237" name="019e01df-3df5-7f7d-a4fb-66f88098b2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474986" name="019e01df-3df5-7f7d-a4fb-66f88098b2d8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1252485" name="019e01e0-71fb-7dfc-ad19-508b19a6e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1151016" name="019e01e0-71fb-7dfc-ad19-508b19a6ebe2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5510523" name="019e01e0-98b3-7412-8eca-02a8644a17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400849" name="019e01e0-98b3-7412-8eca-02a8644a1706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9123819" name="019e01e5-59ba-7b21-9959-c8a0480048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473245" name="019e01e5-59ba-7b21-9959-c8a048004831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2841548" name="019e01e5-825f-77c0-9ac3-1d4e038bbd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86926" name="019e01e5-825f-77c0-9ac3-1d4e038bbddd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Velounterstand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6852021" name="019e01e8-490f-760d-b379-e68eeea6ba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733251" name="019e01e8-490f-760d-b379-e68eeea6ba26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1026543" name="019e01e8-9176-7142-a91f-ca79c95b62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0175039" name="019e01e8-9176-7142-a91f-ca79c95b6288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Velounterstand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3850835" name="019e01ea-3575-7042-8946-b39b872d7e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834164" name="019e01ea-3575-7042-8946-b39b872d7e5c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2824131" name="019e01ea-53b0-73c7-b358-bae7a8b82a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224549" name="019e01ea-53b0-73c7-b358-bae7a8b82acc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Heimatstrasse 5, 8008 Zürich</w:t>
          </w:r>
        </w:p>
        <w:p>
          <w:pPr>
            <w:spacing w:before="0" w:after="0"/>
          </w:pPr>
          <w:r>
            <w:t>890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footer.xml" Type="http://schemas.openxmlformats.org/officeDocument/2006/relationships/footer" Id="rId6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