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 </w:t>
            </w:r>
          </w:p>
          <w:p>
            <w:pPr>
              <w:spacing w:before="0" w:after="0"/>
            </w:pPr>
            <w:r>
              <w:t>7. OG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Plattenkleber 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059850463" name="2f146920-ee17-11ef-a787-93998857076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18374943" name="2f146920-ee17-11ef-a787-939988570766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443226759" name="344c9f70-ee17-11ef-a5a9-f79e658ef3ff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5223365" name="344c9f70-ee17-11ef-a5a9-f79e658ef3ff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6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WHG. Seebüelstrasse 4a, 9403 Goldach</w:t>
          </w:r>
        </w:p>
        <w:p>
          <w:pPr>
            <w:spacing w:before="0" w:after="0"/>
          </w:pPr>
          <w:r>
            <w:t>181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Einzelproben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footer.xml" Type="http://schemas.openxmlformats.org/officeDocument/2006/relationships/footer" Id="rId6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