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Gelblicher Teppichkleber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Chemineé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82,55 %</w:t>
            </w:r>
          </w:p>
          <w:p>
            <w:pPr>
              <w:spacing w:before="0" w:after="0" w:line="240" w:lineRule="auto"/>
            </w:pPr>
            <w:r>
              <w:t>Risikomenge: 2.79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>Aussagesicherheit: 83,62 %</w:t>
            </w:r>
          </w:p>
          <w:p>
            <w:pPr>
              <w:spacing w:before="0" w:after="0" w:line="240" w:lineRule="auto"/>
            </w:pPr>
            <w:r>
              <w:t>Risikomenge: 1.31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84,69 %</w:t>
            </w:r>
          </w:p>
          <w:p>
            <w:pPr>
              <w:spacing w:before="0" w:after="0" w:line="240" w:lineRule="auto"/>
            </w:pPr>
            <w:r>
              <w:t>Risikomenge: 0.74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Kreuzbühlweg 22, 6045 Meggen</w:t>
          </w:r>
        </w:p>
        <w:p>
          <w:pPr>
            <w:spacing w:before="0" w:after="0"/>
          </w:pPr>
          <w:r>
            <w:t>DN 891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