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Kreuzbühlweg 22, 6045 Meggen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891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9575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5507777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