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Kreuzbühlweg 22, 6045 Meggen</w:t>
          </w:r>
        </w:p>
        <w:p>
          <w:pPr>
            <w:spacing w:before="0" w:after="0"/>
          </w:pPr>
          <w:r>
            <w:t>DN 891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