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Werkstatt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3000601" name="019df2ba-8c3e-7a12-8627-4b2d13c123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017753" name="019df2ba-8c3e-7a12-8627-4b2d13c123e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5757984" name="019df2bb-3a65-70c2-b927-315768bf37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882731" name="019df2bb-3a65-70c2-b927-315768bf372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Werkstatt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76217397" name="019df2bd-c34f-7687-81ea-a1bccf446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038954" name="019df2bd-c34f-7687-81ea-a1bccf4466a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119911" name="019df2be-00a1-77fc-9144-16ff89508e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828080" name="019df2be-00a1-77fc-9144-16ff89508e4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Werkstatt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3452398" name="019df2be-d7e7-7267-a6dd-104c070d23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627633" name="019df2be-d7e7-7267-a6dd-104c070d233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2822810" name="019df2bf-006d-73d9-ad59-1b95bf177d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079136" name="019df2bf-006d-73d9-ad59-1b95bf177d5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Waschraum/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1127693" name="019df2c0-83b1-7a44-86bc-1ce91213b9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273859" name="019df2c0-83b1-7a44-86bc-1ce91213b91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4275986" name="019df2c0-dae7-79e0-bf9c-1f5d033dd9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338062" name="019df2c0-dae7-79e0-bf9c-1f5d033dd96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Waschraum/ Heizungsraum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1061484" name="019df2c2-7867-7ce0-94ca-86709d738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229874" name="019df2c2-7867-7ce0-94ca-86709d738eb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5809826" name="019df2c2-b019-7929-9cdd-bbccc461b9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905858" name="019df2c2-b019-7929-9cdd-bbccc461b9a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UG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Kork Isolation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5654257" name="019df2c4-0344-7c1b-8253-b8d33c1ddb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281672" name="019df2c4-0344-7c1b-8253-b8d33c1ddb2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4150754" name="019df2c4-5533-7a95-89b8-84b5c92af3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697344" name="019df2c4-5533-7a95-89b8-84b5c92af37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2454569" name="019df2da-6bd9-78aa-a822-e8688dd3a9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483471" name="019df2da-6bd9-78aa-a822-e8688dd3a90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796055" name="019df2da-a5d5-7a29-8fb4-156acd4f7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5170" name="019df2da-a5d5-7a29-8fb4-156acd4f764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48435837" name="019df2db-c67d-7224-897b-0e835e833d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210829" name="019df2db-c67d-7224-897b-0e835e833d3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54099968" name="019df2dc-0c4c-744f-a602-2f813e6de5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302690" name="019df2dc-0c4c-744f-a602-2f813e6de58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33220755" name="019df2dd-16ea-713e-8d5d-aaa10dd09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977998" name="019df2dd-16ea-713e-8d5d-aaa10dd09ba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47159488" name="019df2dd-83fb-7ee5-85d5-c08755718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939956" name="019df2dd-83fb-7ee5-85d5-c0875571826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23168067" name="019df2de-4372-702d-8764-c126c1b35e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245401" name="019df2de-4372-702d-8764-c126c1b35ee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5328739" name="019df2de-986c-781e-9b06-7f91f081a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133328" name="019df2de-986c-781e-9b06-7f91f081a97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1009588" name="019df2ed-df25-7e14-b4d5-07a015a3f9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779908" name="019df2ed-df25-7e14-b4d5-07a015a3f90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2897166" name="019df2ee-6430-7326-86df-3d75ed4e3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28045" name="019df2ee-6430-7326-86df-3d75ed4e3fe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Küche/ Wohnzimmer/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93153811" name="019df2f0-49ee-7844-ac4d-ae78e4c3f4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224164" name="019df2f0-49ee-7844-ac4d-ae78e4c3f43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88212808" name="019df2f0-a8a1-7f79-a29f-da4cfec230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639529" name="019df2f0-a8a1-7f79-a29f-da4cfec230f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41311343" name="019df2f2-7204-7f69-b81c-42a234e7d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384348" name="019df2f2-7204-7f69-b81c-42a234e7d89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69457503" name="019df2f2-a45e-730f-8a01-ec36fb6247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460517" name="019df2f2-a45e-730f-8a01-ec36fb6247b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7749812" name="019df2f3-ffe4-73ca-ac44-6bf65bdbc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958294" name="019df2f3-ffe4-73ca-ac44-6bf65bdbc6f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282808" name="019df2f4-53de-7c7a-99d4-f95271418e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687821" name="019df2f4-53de-7c7a-99d4-f95271418e4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47087683" name="019df2fd-68a4-72a9-9324-7554beacdd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009552" name="019df2fd-68a4-72a9-9324-7554beacdd9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496503" name="019df2fd-caf4-711a-9866-45c6e53f91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466454" name="019df2fd-caf4-711a-9866-45c6e53f919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10776234" name="019df2fe-b9bb-7f9b-91cb-b8f9754ea0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051790" name="019df2fe-b9bb-7f9b-91cb-b8f9754ea03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3485575" name="019df2fe-f411-7a1a-b940-b4f519042b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136544" name="019df2fe-f411-7a1a-b940-b4f519042be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8048645" name="019df2ff-c5a2-77a0-bbd2-86ad78f96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697646" name="019df2ff-c5a2-77a0-bbd2-86ad78f96bb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86726" name="019df300-0394-7f62-90b4-0b24c894af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490586" name="019df300-0394-7f62-90b4-0b24c894afb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89822064" name="019df302-43cb-759d-b146-6786a6995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405848" name="019df302-43cb-759d-b146-6786a69953f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6827920" name="019df302-aa16-70c9-aa89-bb8d94bc14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878660" name="019df302-aa16-70c9-aa89-bb8d94bc14f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8976167" name="019df307-25a4-7ce1-86bb-3ae1068f0a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340115" name="019df307-25a4-7ce1-86bb-3ae1068f0a0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7045351" name="019df307-5976-77d1-b13c-d2a6f67509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979792" name="019df307-5976-77d1-b13c-d2a6f67509b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578493" name="019df31c-d84d-7443-bd92-9877178c68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470389" name="019df31c-d84d-7443-bd92-9877178c68b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3850364" name="019df31d-1082-7068-b6e6-f3fd1d1065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598754" name="019df31d-1082-7068-b6e6-f3fd1d10656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87112693" name="019df31e-17ef-7c51-8530-b360abbe3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000115" name="019df31e-17ef-7c51-8530-b360abbe3e4f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2771548" name="019df31e-6b2a-7536-87b4-7017ebbd95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617527" name="019df31e-6b2a-7536-87b4-7017ebbd95c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90032705" name="019df31f-16cc-7dc9-af45-cd3321bef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20886" name="019df31f-16cc-7dc9-af45-cd3321bef0c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12758586" name="019df31f-3da4-7cab-94e0-d82f30ad9f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328353" name="019df31f-3da4-7cab-94e0-d82f30ad9fb3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8293589" name="019df31f-e1ff-79e2-a968-a6a92a66f5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42607" name="019df31f-e1ff-79e2-a968-a6a92a66f53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64875285" name="019df320-334c-7e19-8014-d165913d0b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226864" name="019df320-334c-7e19-8014-d165913d0b0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2896998" name="019df326-1590-7bfd-9693-074c47115b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807521" name="019df326-1590-7bfd-9693-074c47115bba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48121733" name="019df326-8187-7dd5-aac3-bf01dba9d4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540717" name="019df326-8187-7dd5-aac3-bf01dba9d4a7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21150596" name="019df327-4953-7884-a587-ed264589be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749948" name="019df327-4953-7884-a587-ed264589bee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32142760" name="019df327-7f74-73a0-8402-00d422c267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135680" name="019df327-7f74-73a0-8402-00d422c2679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85855377" name="019df32c-8e2d-728f-997a-6ce78d4581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446954" name="019df32c-8e2d-728f-997a-6ce78d45817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2642979" name="019df32c-c6a8-7867-a498-b2b591ed5b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60721" name="019df32c-c6a8-7867-a498-b2b591ed5b0b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36291933" name="019df333-4aee-744c-844c-ad06f27e5e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887906" name="019df333-4aee-744c-844c-ad06f27e5ea8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1328087" name="019df333-76fe-7ba4-9de7-66d82034cd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85387" name="019df333-76fe-7ba4-9de7-66d82034cd9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05651552" name="019df338-2338-74f8-b6ae-9baf95547a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077755" name="019df338-2338-74f8-b6ae-9baf95547a6b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67157922" name="019df338-4e14-76d2-982d-36934b0ffb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900892" name="019df338-4e14-76d2-982d-36934b0ffbfd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Chemineé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 Schnur </w:t>
            </w:r>
          </w:p>
          <w:p>
            <w:pPr>
              <w:spacing w:before="0" w:after="0"/>
            </w:pPr>
            <w:r>
              <w:t>Chemineé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8625042" name="019df33d-eae2-7ad5-8269-af7e12933a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838714" name="019df33d-eae2-7ad5-8269-af7e12933add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25939919" name="019df33e-1d16-7177-9e35-50ffb8e05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598938" name="019df33e-1d16-7177-9e35-50ffb8e05178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Kreuzbühlweg 22, 6045 Meggen</w:t>
          </w:r>
        </w:p>
        <w:p>
          <w:pPr>
            <w:spacing w:before="0" w:after="0"/>
          </w:pPr>
          <w:r>
            <w:t>DN 891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footer.xml" Type="http://schemas.openxmlformats.org/officeDocument/2006/relationships/footer" Id="rId6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