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Bahnhofstrasse 96, 8620 Wetzikon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833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59460848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81813721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