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112702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473211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6214889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747743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577602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94778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30622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902168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940673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188685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7160170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145292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591030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219126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754581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962756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4464566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624550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318693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998921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385051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809505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0418518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431763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8309395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995773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7175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802713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379331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724808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440161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08135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343641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21257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921812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57230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65453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9119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415407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106517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632083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147783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4561548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370893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756031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634681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717302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61762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969621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938033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9045000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119501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063053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327691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330915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328710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101440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26695" name="019e0222-e468-7b6c-8855-b86de9cb63b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091979" name="019e0223-093f-74f7-9f19-e55b432f9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04535" name="019e0223-093f-74f7-9f19-e55b432f92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633873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358125" name="019e0224-0c48-7d65-b3f1-5603886678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8479902" name="019e0224-cc03-7e75-abad-f77334cc6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415116" name="019e0224-cc03-7e75-abad-f77334cc6c2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523066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050698" name="019e0226-5f4d-7273-ae2f-f76213a2775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0771" name="019e0227-13ca-7c00-850e-c8a0a5b3c1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308679" name="019e0227-13ca-7c00-850e-c8a0a5b3c1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38578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14520" name="019e0229-aa6a-7140-b7b9-c8c2d015405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398091" name="019e022a-0f21-7cba-b3b3-705ec6a64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306096" name="019e022a-0f21-7cba-b3b3-705ec6a6429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876536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75195" name="019e022a-e1b4-76ee-8413-93c15972417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644022" name="019e022b-ae3f-78fe-86e6-28342f8fa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032521" name="019e022b-ae3f-78fe-86e6-28342f8fa3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781631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167784" name="019e022c-161d-76ab-8469-aa5ef26d079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378118" name="019e022c-a2fc-7f28-93f5-fcf6a5d21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42975" name="019e022c-a2fc-7f28-93f5-fcf6a5d21c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