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EFH.Weierstrasse 2 Weierstrasse 2, 8165 Schöfflisdorf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839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47992516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9132987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