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EFH.Weierstrasse 2 Weierstrasse 2, 8165 Schöfflisdorf</w:t>
          </w:r>
        </w:p>
        <w:p>
          <w:pPr>
            <w:spacing w:before="0" w:after="0"/>
          </w:pPr>
          <w:r>
            <w:t>839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