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Zopfstrasse 2, 8855 Wangen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894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80614478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483704405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