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OG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7218415" name="019e067e-f654-775e-a627-42b747b33e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830743" name="019e067e-f654-775e-a627-42b747b33ed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7986890" name="019e067f-453b-7b10-98c5-e352810709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780309" name="019e067f-453b-7b10-98c5-e3528107093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8145820" name="019e0682-1e06-7e57-98c1-2d9e9e3c4f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313437" name="019e0682-1e06-7e57-98c1-2d9e9e3c4f5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5522830" name="019e0682-47f6-7a36-b023-4eb84a1dcf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312568" name="019e0682-47f6-7a36-b023-4eb84a1dcf9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9967477" name="019e068b-5856-71ff-be75-8d277a407e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716849" name="019e068b-5856-71ff-be75-8d277a407eb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0835229" name="019e068b-70e3-7616-b3cb-2f229ce888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543247" name="019e068b-70e3-7616-b3cb-2f229ce8888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8061663" name="019e06d5-fc11-7ea6-8f43-0fa66f8e96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653054" name="019e06d5-fc11-7ea6-8f43-0fa66f8e969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1145579" name="019e06d6-1ee0-7f48-94ec-b094fc35d0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542644" name="019e06d6-1ee0-7f48-94ec-b094fc35d05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5285706" name="019e06d7-6c45-7820-9da6-aef399bcf4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494295" name="019e06d7-6c45-7820-9da6-aef399bcf4c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7716791" name="019e06d7-8804-7597-a2ae-cd094c5d90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785752" name="019e06d7-8804-7597-a2ae-cd094c5d908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2581017" name="019e06d7-e85d-7159-9be4-17e0ee041e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443872" name="019e06d7-e85d-7159-9be4-17e0ee041ea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0316802" name="019e06d8-d688-7b8c-ac72-deba5cd4b8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572792" name="019e06d8-d688-7b8c-ac72-deba5cd4b8b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9970859" name="019e06de-23c2-7e4d-8308-e6f2875add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773899" name="019e06de-23c2-7e4d-8308-e6f2875add1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868586" name="019e06de-a91c-7f98-be3b-cddc5337cb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303663" name="019e06de-a91c-7f98-be3b-cddc5337cbc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1386118" name="019e06e0-40e1-7d3f-964e-9c4a6c1250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996032" name="019e06e0-40e1-7d3f-964e-9c4a6c1250f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5365800" name="019e06e0-613a-7358-99fe-07cdf8df71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091172" name="019e06e0-613a-7358-99fe-07cdf8df712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Treppenhaus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2657056" name="019e06e8-eeba-7d7e-a257-ac965c56a9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317142" name="019e06e8-eeba-7d7e-a257-ac965c56a97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1322211" name="019e06e9-d7b9-729f-8d0f-56f56d5d0d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101475" name="019e06e9-d7b9-729f-8d0f-56f56d5d0d6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86409" name="019e06fa-c2a8-70d0-b61c-9819b20060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261566" name="019e06fa-c2a8-70d0-b61c-9819b20060e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3034798" name="019e06fa-de6e-77a3-a41d-be2f6fd4d6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412362" name="019e06fa-de6e-77a3-a41d-be2f6fd4d62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4629304" name="019e06f4-1489-722b-99f8-1825dbcc53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579584" name="019e06f4-1489-722b-99f8-1825dbcc53a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2693349" name="019e06f5-c322-751d-a09f-25b7d3d769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691418" name="019e06f5-c322-751d-a09f-25b7d3d7695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Chemineé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2866480" name="019e06f6-c98f-76af-8fe8-91604a6d78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927709" name="019e06f6-c98f-76af-8fe8-91604a6d78e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1810335" name="019e06f9-619e-703f-ae6d-ca19ebcbe1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44333" name="019e06f9-619e-703f-ae6d-ca19ebcbe17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0927822" name="019e06fc-b988-72fb-87c4-8c7a8222e2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788306" name="019e06fc-b988-72fb-87c4-8c7a8222e25a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1258640" name="019e06fd-39f1-7eba-acb4-18c82ae7bb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9049670" name="019e06fd-39f1-7eba-acb4-18c82ae7bbf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163570" name="019e0702-7ef4-7dd4-b627-18f607fe0a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778110" name="019e0702-7ef4-7dd4-b627-18f607fe0a1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1030398" name="019e0702-aced-7217-b7d2-46690f7e75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662532" name="019e0702-aced-7217-b7d2-46690f7e75cc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3884616" name="019e0706-5fe2-794f-9374-7333f9080c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250715" name="019e0706-5fe2-794f-9374-7333f9080c1b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9112158" name="019e0706-8139-7f56-bb83-d2789c8f59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709745" name="019e0706-8139-7f56-bb83-d2789c8f59c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9804914" name="019e0718-e2b9-7d12-869e-c694d99ebe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553832" name="019e0718-e2b9-7d12-869e-c694d99ebebe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600395" name="019e0719-031b-7d2b-af39-df47f138ce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509943" name="019e0719-031b-7d2b-af39-df47f138ce6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6110420" name="019e0719-9423-7545-b802-ee094544e9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891879" name="019e0719-9423-7545-b802-ee094544e95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2691618" name="019e071a-54c2-79d2-b21a-a9bf8568a1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289714" name="019e071a-54c2-79d2-b21a-a9bf8568a11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3935995" name="019e071a-f83f-7469-80f9-871b242d0f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147266" name="019e071a-f83f-7469-80f9-871b242d0f4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0679292" name="019e071b-6233-771c-90f9-0ecbe275e9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884001" name="019e071b-6233-771c-90f9-0ecbe275e92e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6896682" name="019e071c-8908-7e60-b276-f8d84ce455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613897" name="019e071c-8908-7e60-b276-f8d84ce455f9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4230473" name="019e071c-db94-727f-bcbf-b92447f7c4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57333" name="019e071c-db94-727f-bcbf-b92447f7c42a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5413251" name="019e0727-b590-7f00-88a9-7bd14d2406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784086" name="019e0727-b590-7f00-88a9-7bd14d24064c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4700997" name="019e0727-de10-7c03-9071-a5849d5938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883980" name="019e0727-de10-7c03-9071-a5849d5938c6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441743" name="019e0728-c72f-70b5-b842-d3dcca97ff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76050" name="019e0728-c72f-70b5-b842-d3dcca97ff80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4540186" name="019e0728-d8fa-7d4a-8bb7-27cac4686b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320567" name="019e0728-d8fa-7d4a-8bb7-27cac4686bee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8167274" name="019e0729-fd7b-79ee-ba36-1b065aaea0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467664" name="019e0729-fd7b-79ee-ba36-1b065aaea0d0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9680210" name="019e072a-2bd7-77a8-b10a-05f6d04a34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622647" name="019e072a-2bd7-77a8-b10a-05f6d04a3464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9126990" name="019e0730-0183-7b09-9cc3-6e44789ffd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857303" name="019e0730-0183-7b09-9cc3-6e44789ffde9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2678519" name="019e0730-1b18-70a0-b474-43f848de58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235975" name="019e0730-1b18-70a0-b474-43f848de58bd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Zopfstrasse 2, 8855 Wangen</w:t>
          </w:r>
        </w:p>
        <w:p>
          <w:pPr>
            <w:spacing w:before="0" w:after="0"/>
          </w:pPr>
          <w:r>
            <w:t>894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