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Steingrubenweg 97, 4125 Riehen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269680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23867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