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710903" name="019df6fb-8531-7a0c-ae02-40c03875f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548126" name="019df6fb-8531-7a0c-ae02-40c03875f3b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158671" name="019df6fc-24d4-72a5-9d74-aaa145b0f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774520" name="019df6fc-24d4-72a5-9d74-aaa145b0f70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1048101" name="019df6fe-b437-7e0c-a0de-051f97a56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659687" name="019df6fe-b437-7e0c-a0de-051f97a566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8543000" name="019df6ff-713e-7297-a84d-86a5fbff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744905" name="019df6ff-713e-7297-a84d-86a5fbff37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7171068" name="019df701-5381-7836-acd9-035ac9496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43060" name="019df701-5381-7836-acd9-035ac9496a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119436" name="019df701-8b71-763c-ab13-bd95a70a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88790" name="019df701-8b71-763c-ab13-bd95a70a910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62339370" name="019df709-f4f9-7389-8a05-ec236c024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8037" name="019df709-f4f9-7389-8a05-ec236c0245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919889" name="019df70b-2bb0-7e54-babb-6da626f9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22356" name="019df70b-2bb0-7e54-babb-6da626f92f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689018" name="019df71d-cfb0-7ff6-a1e1-aadbe83a3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542163" name="019df71d-cfb0-7ff6-a1e1-aadbe83a373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628965" name="019df71e-289a-7cec-ac83-4b71fada73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598561" name="019df71e-289a-7cec-ac83-4b71fada735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659446" name="019df71f-3258-7478-b0cd-0e9d5349f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166261" name="019df71f-3258-7478-b0cd-0e9d5349f48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4404251" name="019df71f-658f-72ab-a191-8f5ea9c46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870137" name="019df71f-658f-72ab-a191-8f5ea9c4663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508662" name="019df720-4723-785f-922c-a96a54fdc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854022" name="019df720-4723-785f-922c-a96a54fdc9c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230323" name="019df720-9155-71c3-9025-d8052134b4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288833" name="019df720-9155-71c3-9025-d8052134b4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41385" name="019df73c-89cb-7055-89d7-6ea7a49cd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52254" name="019df73c-89cb-7055-89d7-6ea7a49cd83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422869" name="019df73c-bfbb-7d5c-8185-bafaa97f8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1873" name="019df73c-bfbb-7d5c-8185-bafaa97f8d7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0414783" name="019df73d-f1ea-774b-9d10-10e190e31e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340700" name="019df73d-f1ea-774b-9d10-10e190e31e2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421866" name="019df73e-a8fb-70ee-bbc3-ab9a7c3961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504367" name="019df73e-a8fb-70ee-bbc3-ab9a7c39616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3702226" name="019df73f-f11c-7782-bf79-3ff6a4821f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247941" name="019df73f-f11c-7782-bf79-3ff6a4821f3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199063" name="019df740-5452-7ae5-a0c7-61eaba8689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177446" name="019df740-5452-7ae5-a0c7-61eaba8689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8251951" name="019df740-ee00-7c4b-b05d-f446a14966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379078" name="019df740-ee00-7c4b-b05d-f446a14966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767511" name="019df741-cc78-792b-a511-d4a916c26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6438" name="019df741-cc78-792b-a511-d4a916c26e2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8335204" name="019df742-7b31-7aad-b445-5fb20ed6c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462" name="019df742-7b31-7aad-b445-5fb20ed6cdd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497332" name="019df744-457b-7790-83de-0fe94fb17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865620" name="019df744-457b-7790-83de-0fe94fb1756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9141991" name="019df74a-a1c8-79b8-9407-628e589bb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519223" name="019df74a-a1c8-79b8-9407-628e589bb00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323810" name="019df74a-daad-71c6-b0ee-5b9b26929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2370" name="019df74a-daad-71c6-b0ee-5b9b2692950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7129088" name="019df74b-c8ba-76c3-a409-06954041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100187" name="019df74b-c8ba-76c3-a409-06954041386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96056" name="019df74c-12fe-7ce2-b600-15c812aadd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337962" name="019df74c-12fe-7ce2-b600-15c812aadd9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44550740" name="019df74c-e10f-7802-9d20-ba976eab9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791778" name="019df74c-e10f-7802-9d20-ba976eab99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32912780" name="019df74d-220b-7732-92e9-0597f00939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778387" name="019df74d-220b-7732-92e9-0597f00939e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2860176" name="019df769-0eb5-7493-b597-8464c83a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502818" name="019df769-0eb5-7493-b597-8464c83ada2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015721" name="019df769-3a91-72ca-912f-c2540ae93d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406134" name="019df769-3a91-72ca-912f-c2540ae93de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135726" name="019df76a-82ae-714b-824b-23da79556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024320" name="019df76a-82ae-714b-824b-23da795569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742383" name="019df76a-a925-726d-baed-27e429848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15259" name="019df76a-a925-726d-baed-27e429848c5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9655783" name="019df76b-730c-730c-80b4-0a55800a9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381210" name="019df76b-730c-730c-80b4-0a55800a9c1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7442888" name="019df76c-02de-7e82-9c51-a56def5233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673404" name="019df76c-02de-7e82-9c51-a56def52332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8636853" name="019df76c-bd51-7602-bee8-128a3fdd5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856775" name="019df76c-bd51-7602-bee8-128a3fdd512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4760451" name="019df76c-ee33-7e42-842d-c86f7e7d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96123" name="019df76c-ee33-7e42-842d-c86f7e7d75a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739268" name="019df76d-d16e-7a7a-b96b-de7ce2da3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257142" name="019df76d-d16e-7a7a-b96b-de7ce2da353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831182" name="019df76e-130c-7bf0-ba7b-7cb459b88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34575" name="019df76e-130c-7bf0-ba7b-7cb459b88bf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3363444" name="019df76f-0a26-74e2-9f97-cd305faf6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615411" name="019df76f-0a26-74e2-9f97-cd305faf676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3908884" name="019df76f-4156-7acc-b2b0-7b9d50cba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478138" name="019df76f-4156-7acc-b2b0-7b9d50cbacc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Steingrubenweg 97, 4125 Riehen</w:t>
          </w:r>
        </w:p>
        <w:p>
          <w:pPr>
            <w:spacing w:before="0" w:after="0"/>
          </w:pPr>
          <w:r>
            <w:t>DN 892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