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920684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487021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