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649345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78427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9071660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82785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1550921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717000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751016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664991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653175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607615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68560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344362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840348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878551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6917089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528522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087454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78236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2219378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403699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040052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51743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47141766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628643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371453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990829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27536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526919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56030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584188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420195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16637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481911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208386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785557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34549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320736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31616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443600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223984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071685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135868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9953749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850538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418683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445548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55821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902549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599422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7134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14509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622459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554216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25653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005989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936580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809808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403965" name="019e0222-e468-7b6c-8855-b86de9cb63b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843333" name="019e0223-093f-74f7-9f19-e55b432f9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079064" name="019e0223-093f-74f7-9f19-e55b432f92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014525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805567" name="019e0224-0c48-7d65-b3f1-5603886678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554028" name="019e0224-cc03-7e75-abad-f77334cc6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60764" name="019e0224-cc03-7e75-abad-f77334cc6c2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945414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801441" name="019e0226-5f4d-7273-ae2f-f76213a2775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024303" name="019e0227-13ca-7c00-850e-c8a0a5b3c1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53049" name="019e0227-13ca-7c00-850e-c8a0a5b3c1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799623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934629" name="019e0229-aa6a-7140-b7b9-c8c2d01540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069379" name="019e022a-0f21-7cba-b3b3-705ec6a64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248443" name="019e022a-0f21-7cba-b3b3-705ec6a6429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43010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690849" name="019e022a-e1b4-76ee-8413-93c1597241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22119" name="019e022b-ae3f-78fe-86e6-28342f8fa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001077" name="019e022b-ae3f-78fe-86e6-28342f8fa3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808463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652207" name="019e022c-161d-76ab-8469-aa5ef26d079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085168" name="019e022c-a2fc-7f28-93f5-fcf6a5d21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204481" name="019e022c-a2fc-7f28-93f5-fcf6a5d21c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