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Heimatstrasse 5, 8008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890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6800413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4070560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