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Signinastrasse 38,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07543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284343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