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spezielle Estriche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Chäppeliweg 9, 6210 Sursee</w:t>
          </w:r>
        </w:p>
        <w:p>
          <w:pPr>
            <w:spacing w:before="0" w:after="0"/>
          </w:pPr>
          <w:r>
            <w:t>860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