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Chäppeliweg 9, 6210 Sursee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768171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37218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