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7311049" name="019de386-0e23-74ae-ad5b-5eda4ba40d3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716583" name="019de386-0e23-74ae-ad5b-5eda4ba40d3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147903" name="019de386-49f5-76b0-a1f1-275cad71b5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973794" name="019de386-49f5-76b0-a1f1-275cad71b56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119212" name="019de387-4c1a-74cb-9915-f404e6c915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188498" name="019de387-4c1a-74cb-9915-f404e6c9156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719040" name="019de387-6db3-7f74-ad86-53e0bbf0e5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859992" name="019de387-6db3-7f74-ad86-53e0bbf0e5a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33163" name="019de388-4233-7999-9fbe-1db0578f71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2290096" name="019de388-4233-7999-9fbe-1db0578f711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985689" name="019de388-735f-7c32-bc60-39294e9ea4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609207" name="019de388-735f-7c32-bc60-39294e9ea40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671693" name="019de389-31e3-7d6d-999c-9a4c61488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600479" name="019de389-31e3-7d6d-999c-9a4c614885a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5263665" name="019de389-4dc9-79bc-8970-9fa7fde6f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661051" name="019de389-4dc9-79bc-8970-9fa7fde6f0d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198901" name="019de38a-bdd1-7e6f-ae2b-1730b3a4dc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057727" name="019de38a-bdd1-7e6f-ae2b-1730b3a4dcd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2389701" name="019de38a-ee36-71a8-a78c-d06a84e499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9786085" name="019de38a-ee36-71a8-a78c-d06a84e499c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6621691" name="019de38f-1f64-7038-8d58-15caedfaf3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702790" name="019de38f-1f64-7038-8d58-15caedfaf3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1158032" name="019de38f-31a3-74e2-8561-8fb885ab85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191588" name="019de38f-31a3-74e2-8561-8fb885ab85a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UG/ EG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264777" name="019de38f-c71a-7e01-8aae-e950f7c510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5320817" name="019de38f-c71a-7e01-8aae-e950f7c51065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6302358" name="019de390-259c-7339-a641-4499aeb2e3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737808" name="019de390-259c-7339-a641-4499aeb2e35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Waschküchec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Estriche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6141839" name="019de393-d5f1-7398-bdb8-a8d978b9a4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591189" name="019de393-d5f1-7398-bdb8-a8d978b9a4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5905036" name="019de393-fbee-75cb-a24c-76c360690c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36623" name="019de393-fbee-75cb-a24c-76c360690cf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9155395" name="019de398-222e-7780-9a58-645722a0cc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266324" name="019de398-222e-7780-9a58-645722a0cc8d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413991" name="019de398-4507-7df6-a8b1-26ac894669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200026" name="019de398-4507-7df6-a8b1-26ac89466945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6023288" name="019de398-b5d0-7de7-939e-891c90bbb1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151339" name="019de398-b5d0-7de7-939e-891c90bbb16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6040959" name="019de39d-1ab8-7619-9664-3752d9397b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062682" name="019de39d-1ab8-7619-9664-3752d9397b8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033242" name="019de39a-b152-797b-b75d-c6f1a2f506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52903" name="019de39a-b152-797b-b75d-c6f1a2f506c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5632096" name="019de3a2-749b-75be-8476-3a20446af1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363244" name="019de3a2-749b-75be-8476-3a20446af13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9280836" name="019de39b-56a5-7492-b3dd-74b070c3ce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286455" name="019de39b-56a5-7492-b3dd-74b070c3ce0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347374" name="019de3a2-c62a-7311-8162-9e7bf3923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627012" name="019de3a2-c62a-7311-8162-9e7bf3923a8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UG/ 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Cushion Vinyl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339134" name="019de39c-28f2-7f1e-8ca9-989ffdf23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682845" name="019de39c-28f2-7f1e-8ca9-989ffdf23ae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7303986" name="019de3a6-096f-7e85-a910-a370533fd5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855853" name="019de3a6-096f-7e85-a910-a370533fd58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8161942" name="019de3aa-7e1e-7c4b-bd2f-879f40f299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04511" name="019de3aa-7e1e-7c4b-bd2f-879f40f29949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6480901" name="019de3ab-157c-7ee5-bff9-256d9a9025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312110" name="019de3ab-157c-7ee5-bff9-256d9a902539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0983129" name="019de3ad-d99f-7084-a9a6-9a64606608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503194" name="019de3ad-d99f-7084-a9a6-9a6460660890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554199" name="019de3ad-f38f-76a0-a622-99f1d0eaef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811593" name="019de3ad-f38f-76a0-a622-99f1d0eaef0c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507822" name="019de3ae-9f62-746e-8282-76db9b12e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393302" name="019de3ae-9f62-746e-8282-76db9b12e3a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5250653" name="019de3ae-ba1b-72d2-9d07-d0d28600ea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026845" name="019de3ae-ba1b-72d2-9d07-d0d28600ea7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0347152" name="019de3b1-6839-7321-997f-138d0e3d8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821556" name="019de3b1-6839-7321-997f-138d0e3d869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635797" name="019de3b1-7c39-7af5-b4b0-25b92a1e11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421227" name="019de3b1-7c39-7af5-b4b0-25b92a1e1114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7698791" name="019de3b5-8f87-7c57-b0f3-c470f469e8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285283" name="019de3b5-8f87-7c57-b0f3-c470f469e8f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626999" name="019de3b5-cae3-73f2-848d-01ea838765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2202677" name="019de3b5-cae3-73f2-848d-01ea8387652b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995457" name="019de3b7-70f1-7eb3-9a71-98b9e84992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250162" name="019de3b7-70f1-7eb3-9a71-98b9e8499216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583225" name="019de3b8-5f1e-7228-8b83-994e6aea96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501122" name="019de3b8-5f1e-7228-8b83-994e6aea96c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578353" name="019de3bc-3cab-7fd2-b093-d26d0a015c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736097" name="019de3bc-3cab-7fd2-b093-d26d0a015c2e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698495" name="019de3bd-5570-7bad-9f02-a69e7c105a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01279" name="019de3bd-5570-7bad-9f02-a69e7c105afa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866692" name="019de3bd-c36f-7bce-96eb-01e68156c5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356688" name="019de3bd-c36f-7bce-96eb-01e68156c5e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6502558" name="019de3bd-e42c-70a3-a826-2af15a3819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276543" name="019de3bd-e42c-70a3-a826-2af15a38190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4417565" name="019de3bf-3b84-7f6c-b6f2-959e8e9b19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631385" name="019de3bf-3b84-7f6c-b6f2-959e8e9b1931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190668" name="019de3bf-50a1-7acb-90f7-1a81c2c3d5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8907299" name="019de3bf-50a1-7acb-90f7-1a81c2c3d515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219052" name="019de3c5-54ab-7348-b294-abdb505b1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859321" name="019de3c5-54ab-7348-b294-abdb505b1a96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792293" name="019de3c5-66fa-7505-9506-66a71126b8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3813" name="019de3c5-66fa-7505-9506-66a71126b8d7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Chäppeliweg 9, 6210 Sursee</w:t>
          </w:r>
        </w:p>
        <w:p>
          <w:pPr>
            <w:spacing w:before="0" w:after="0"/>
          </w:pPr>
          <w:r>
            <w:t>860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