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Oberdorfstrasse 10, 9102 Herisau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933156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453859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