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Oberdorfstrasse 10, 9102 Herisau</w:t>
          </w:r>
        </w:p>
        <w:p>
          <w:pPr>
            <w:spacing w:before="0" w:after="0"/>
          </w:pPr>
          <w:r>
            <w:t>117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