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Don Boscostrasse 12, 6215 Beromünster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68416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208214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