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Gerbergut 10, 8762 Sool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62381734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931292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