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352635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62132" name="019dd326-bb55-7b6b-9620-b2a73d278c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24550" name="019dd327-7496-70d9-9fb8-0c82ce886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88273" name="019dd327-7496-70d9-9fb8-0c82ce88692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306679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436356" name="019dd337-a839-7dde-9568-15d6ce95f70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129840" name="019dd338-5023-7017-8d2d-cc3b2cd5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844370" name="019dd338-5023-7017-8d2d-cc3b2cd5de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353964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939441" name="019dd343-7759-7058-bbc2-cb1d43c24b2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208064" name="019dd343-d840-74fc-a0b9-2ec6e11fd8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32623" name="019dd343-d840-74fc-a0b9-2ec6e11fd87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328917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638113" name="019dd345-ed34-7cc8-b421-1e77dd42488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33400" name="019dd346-3ff4-7597-bd07-89786fb4df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128099" name="019dd346-3ff4-7597-bd07-89786fb4df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609103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90132" name="019dd353-bc91-705b-b8be-d905e99c815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939852" name="019dd354-7d63-7cd7-ac43-0ef1da18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018303" name="019dd354-7d63-7cd7-ac43-0ef1da18e0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36485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986765" name="019dd360-d6e3-7eb5-8625-5690003063a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483198" name="019dd361-17d2-7d66-ad42-26e26494b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437991" name="019dd361-17d2-7d66-ad42-26e26494b9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1618423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7120" name="019dd363-d1bd-7b97-b616-293179b5485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820952" name="019dd364-087a-7067-abe8-c3070aa7a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97241" name="019dd364-087a-7067-abe8-c3070aa7a76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47559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887175" name="019dd365-d0b6-7b36-9838-6a04c771bb4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928197" name="019dd366-157b-7125-aa97-ed0407da8f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11143" name="019dd366-157b-7125-aa97-ed0407da8f5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986849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991390" name="019dd36b-3933-731a-b663-c6b711530c7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222605" name="019dd36b-8b55-7a91-bd33-dd770e70f4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384038" name="019dd36b-8b55-7a91-bd33-dd770e70f4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243172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04687" name="019dd36c-79d4-7dc4-9581-41ae9293317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854892" name="019dd36c-b625-7a1d-9cda-0b137184b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150399" name="019dd36c-b625-7a1d-9cda-0b137184bb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19342896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148056" name="019dd374-c3bd-7b76-8e96-d126f84d3d0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762445" name="019dd374-ff0a-791e-924b-f2123ac98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43042" name="019dd374-ff0a-791e-924b-f2123ac989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689774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390504" name="019dd522-b171-71a8-b3ff-331f7b271f1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505896" name="019dd522-d62f-7075-a92e-6f480c4857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74619" name="019dd522-d62f-7075-a92e-6f480c4857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09686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924217" name="019dd525-3b95-7796-a667-6e4d16fed4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84821" name="019dd525-545a-7fed-aa2d-da0d94a186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355389" name="019dd525-545a-7fed-aa2d-da0d94a1867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