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Enzenbühlstrasse 77, 8008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5799837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277790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