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5022974" name="019dd3f6-ecd2-74a1-8fc6-98db2a542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629291" name="019dd3f6-ecd2-74a1-8fc6-98db2a542c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35133319" name="019dd3f7-b91f-7752-8a25-6459c25d0d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642883" name="019dd3f7-b91f-7752-8a25-6459c25d0d5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96993294" name="019dd3fa-afb3-7783-acfc-ece7260e81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7025" name="019dd3fa-afb3-7783-acfc-ece7260e81c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7971762" name="019dd3fb-02c7-73a4-8e25-608679b0a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648671" name="019dd3fb-02c7-73a4-8e25-608679b0a16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11244058" name="019dd3fc-3fbc-71dc-aefd-e432c2e84e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636424" name="019dd3fc-3fbc-71dc-aefd-e432c2e84e4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2704520" name="019dd3fc-9ca9-7b2c-92be-22588ca3e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034200" name="019dd3fc-9ca9-7b2c-92be-22588ca3ec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48765478" name="019dd3fd-9d62-756d-ba74-5cfac7e51c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878778" name="019dd3fd-9d62-756d-ba74-5cfac7e51c5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16840327" name="019dd3fe-2494-735d-8955-cdf5efc128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187218" name="019dd3fe-2494-735d-8955-cdf5efc1287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5482625" name="019dd40f-a318-798a-b39f-ffef9785b4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748392" name="019dd40f-a318-798a-b39f-ffef9785b4b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53149476" name="019dd40f-dd85-76eb-9359-9d08f078fb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860866" name="019dd40f-dd85-76eb-9359-9d08f078fbf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6002108" name="019dd412-3a6d-741c-b05d-dcaae84059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145310" name="019dd412-3a6d-741c-b05d-dcaae84059cf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76371277" name="019dd412-c00e-7a71-995a-56d485468a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09353" name="019dd412-c00e-7a71-995a-56d485468a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3461062" name="019dd431-770e-7efa-b4b4-fcdafe9538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709704" name="019dd431-770e-7efa-b4b4-fcdafe95381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258647" name="019dd431-d96f-73f5-8808-c7854cb4c4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945726" name="019dd431-d96f-73f5-8808-c7854cb4c4d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Sockel/ Badewanne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53605157" name="019dd433-24ca-7c49-a5a3-46fa8a9b17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883487" name="019dd433-24ca-7c49-a5a3-46fa8a9b177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06192393" name="019dd433-75c0-7a3f-8323-7d6541293d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406569" name="019dd433-75c0-7a3f-8323-7d6541293d8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64562003" name="019dd436-100d-7949-a060-f05a390743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936124" name="019dd436-100d-7949-a060-f05a390743a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5598468" name="019dd436-6ec8-7d7f-aae0-c6089ae470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005036" name="019dd436-6ec8-7d7f-aae0-c6089ae470d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1988659" name="019dd437-5efa-7700-82db-9905a25400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099469" name="019dd437-5efa-7700-82db-9905a254004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59424461" name="019dd437-a29c-7d0b-b1d8-ebfe652b83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577948" name="019dd437-a29c-7d0b-b1d8-ebfe652b832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359790" name="019dd438-cc4b-7b1f-8464-c39b834070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69349" name="019dd438-cc4b-7b1f-8464-c39b834070e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4523321" name="019dd439-33af-7d0c-9620-a7cf48a49c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190541" name="019dd439-33af-7d0c-9620-a7cf48a49c0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 Kitt </w:t>
            </w:r>
          </w:p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00322671" name="019dd43a-0bac-7108-b0cb-3a5303b80c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81325" name="019dd43a-0bac-7108-b0cb-3a5303b80c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075508" name="019dd43a-4e16-790f-9841-5f6150ac07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798413" name="019dd43a-4e16-790f-9841-5f6150ac076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94097463" name="019dd43d-0330-7b5a-bb31-08b5bad1e8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86424" name="019dd43d-0330-7b5a-bb31-08b5bad1e86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563053" name="019dd43d-9858-7b60-b6d0-52e51ec9e9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556422" name="019dd43d-9858-7b60-b6d0-52e51ec9e93e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Schlafzimmer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4545501" name="019dd43f-5e40-7ee2-a647-5d01623735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322549" name="019dd43f-5e40-7ee2-a647-5d016237352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4294626" name="019dd43f-91a4-7890-81f4-60c7152cd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526535" name="019dd43f-91a4-7890-81f4-60c7152cdf9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0239718" name="019dd445-d1a1-736e-829f-3f2fa5529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156413" name="019dd445-d1a1-736e-829f-3f2fa55296a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28383107" name="019dd446-04ce-78b9-bab3-5d953c56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20348" name="019dd446-04ce-78b9-bab3-5d953c56e6c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Schlafzimmer </w:t>
            </w:r>
          </w:p>
          <w:p>
            <w:pPr>
              <w:spacing w:before="0" w:after="0"/>
            </w:pPr>
            <w:r>
              <w:t>2OG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34446268" name="019dd449-b1a9-7092-81a3-245c0b6fd1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820492" name="019dd449-b1a9-7092-81a3-245c0b6fd185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550790" name="019dd44a-ce68-753d-b14c-5af8c61c90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01561" name="019dd44a-ce68-753d-b14c-5af8c61c90e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2OG, vorne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Holzboden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972879" name="019dd44d-d9be-75c3-b8f5-7ae7aa149d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344141" name="019dd44d-d9be-75c3-b8f5-7ae7aa149d52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186183" name="019dd44e-35af-7d33-b2ba-6504afd874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236982" name="019dd44e-35af-7d33-b2ba-6504afd874c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Enzenbühlstrasse 77, 8008 Zürich </w:t>
          </w:r>
        </w:p>
        <w:p>
          <w:pPr>
            <w:spacing w:before="0" w:after="0"/>
          </w:pPr>
          <w:r>
            <w:t>DN 885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